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38BF7">
      <w:pPr>
        <w:spacing w:before="480" w:beforeLines="200"/>
        <w:jc w:val="center"/>
        <w:rPr>
          <w:rFonts w:eastAsia="黑体"/>
          <w:b/>
          <w:sz w:val="52"/>
        </w:rPr>
      </w:pPr>
      <w:bookmarkStart w:id="0" w:name="_Toc224470066"/>
      <w:bookmarkStart w:id="1" w:name="_Toc224469826"/>
      <w:bookmarkStart w:id="2" w:name="_Toc224531918"/>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6C6D64BC">
      <w:pPr>
        <w:spacing w:before="480" w:beforeLines="200"/>
        <w:jc w:val="center"/>
        <w:rPr>
          <w:rFonts w:eastAsia="黑体"/>
          <w:b/>
          <w:sz w:val="52"/>
        </w:rPr>
      </w:pPr>
    </w:p>
    <w:p w14:paraId="3BBE709D">
      <w:pPr>
        <w:spacing w:before="480" w:beforeLines="200"/>
        <w:jc w:val="center"/>
        <w:rPr>
          <w:rFonts w:eastAsia="黑体"/>
          <w:b/>
          <w:sz w:val="52"/>
        </w:rPr>
      </w:pPr>
      <w:r>
        <w:rPr>
          <w:rFonts w:hint="eastAsia" w:eastAsia="黑体"/>
          <w:b/>
          <w:sz w:val="52"/>
        </w:rPr>
        <w:t>无人机机巢A及相关附件（无人机机巢） （广东、深圳）技术规范书</w:t>
      </w:r>
    </w:p>
    <w:p w14:paraId="13F31BAB">
      <w:pPr>
        <w:spacing w:before="480" w:beforeLines="200" w:line="360" w:lineRule="auto"/>
        <w:ind w:left="420" w:hanging="420"/>
        <w:jc w:val="center"/>
        <w:rPr>
          <w:rFonts w:eastAsia="黑体"/>
          <w:b/>
          <w:sz w:val="52"/>
        </w:rPr>
      </w:pPr>
      <w:r>
        <w:rPr>
          <w:rFonts w:hint="eastAsia" w:eastAsia="黑体"/>
          <w:b/>
          <w:sz w:val="52"/>
        </w:rPr>
        <w:t>（通用部分）</w:t>
      </w:r>
    </w:p>
    <w:p w14:paraId="7079206C">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71DDBD00">
      <w:pPr>
        <w:spacing w:line="360" w:lineRule="auto"/>
        <w:ind w:firstLine="2530" w:firstLineChars="700"/>
        <w:rPr>
          <w:rFonts w:eastAsia="黑体"/>
          <w:b/>
          <w:sz w:val="36"/>
        </w:rPr>
      </w:pPr>
      <w:r>
        <w:rPr>
          <w:rFonts w:hint="eastAsia" w:eastAsia="黑体"/>
          <w:b/>
          <w:sz w:val="36"/>
        </w:rPr>
        <w:t>编号：</w:t>
      </w:r>
    </w:p>
    <w:p w14:paraId="62A8AD3F">
      <w:pPr>
        <w:spacing w:before="480" w:beforeLines="200" w:line="360" w:lineRule="auto"/>
        <w:ind w:left="420" w:firstLine="2873" w:firstLineChars="795"/>
        <w:jc w:val="left"/>
        <w:rPr>
          <w:rFonts w:eastAsia="黑体"/>
          <w:b/>
          <w:sz w:val="36"/>
        </w:rPr>
      </w:pPr>
    </w:p>
    <w:p w14:paraId="7C0B3AA7">
      <w:pPr>
        <w:spacing w:before="480" w:beforeLines="200" w:line="360" w:lineRule="auto"/>
        <w:ind w:left="420" w:firstLine="160" w:firstLineChars="795"/>
        <w:jc w:val="left"/>
        <w:rPr>
          <w:rFonts w:eastAsia="黑体"/>
          <w:b/>
          <w:sz w:val="2"/>
          <w:szCs w:val="2"/>
        </w:rPr>
      </w:pPr>
    </w:p>
    <w:p w14:paraId="55D600AB">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0DE47E76">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spacing w:val="20"/>
          <w:w w:val="135"/>
          <w:sz w:val="30"/>
        </w:rPr>
        <w:t>2026年1月</w:t>
      </w:r>
    </w:p>
    <w:p w14:paraId="11D41C48">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67E8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114DBE77">
            <w:pPr>
              <w:spacing w:line="360" w:lineRule="auto"/>
              <w:jc w:val="center"/>
              <w:rPr>
                <w:sz w:val="24"/>
              </w:rPr>
            </w:pPr>
            <w:r>
              <w:rPr>
                <w:sz w:val="24"/>
              </w:rPr>
              <w:t>序号</w:t>
            </w:r>
          </w:p>
        </w:tc>
        <w:tc>
          <w:tcPr>
            <w:tcW w:w="5106" w:type="dxa"/>
          </w:tcPr>
          <w:p w14:paraId="6E909991">
            <w:pPr>
              <w:spacing w:line="360" w:lineRule="auto"/>
              <w:jc w:val="center"/>
              <w:rPr>
                <w:sz w:val="24"/>
              </w:rPr>
            </w:pPr>
            <w:r>
              <w:rPr>
                <w:sz w:val="24"/>
              </w:rPr>
              <w:t>名称</w:t>
            </w:r>
          </w:p>
        </w:tc>
        <w:tc>
          <w:tcPr>
            <w:tcW w:w="2724" w:type="dxa"/>
          </w:tcPr>
          <w:p w14:paraId="3C6054AD">
            <w:pPr>
              <w:spacing w:line="360" w:lineRule="auto"/>
              <w:jc w:val="center"/>
              <w:rPr>
                <w:sz w:val="24"/>
              </w:rPr>
            </w:pPr>
            <w:r>
              <w:rPr>
                <w:sz w:val="24"/>
              </w:rPr>
              <w:t>品类优化清单</w:t>
            </w:r>
          </w:p>
          <w:p w14:paraId="569D3435">
            <w:pPr>
              <w:spacing w:line="360" w:lineRule="auto"/>
              <w:jc w:val="center"/>
              <w:rPr>
                <w:sz w:val="24"/>
              </w:rPr>
            </w:pPr>
            <w:r>
              <w:rPr>
                <w:sz w:val="24"/>
              </w:rPr>
              <w:t>对应型号</w:t>
            </w:r>
          </w:p>
        </w:tc>
      </w:tr>
      <w:tr w14:paraId="2B9CF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664409DC">
            <w:pPr>
              <w:spacing w:line="360" w:lineRule="auto"/>
              <w:jc w:val="center"/>
              <w:rPr>
                <w:sz w:val="24"/>
              </w:rPr>
            </w:pPr>
            <w:r>
              <w:rPr>
                <w:sz w:val="24"/>
              </w:rPr>
              <w:t>1</w:t>
            </w:r>
          </w:p>
        </w:tc>
        <w:tc>
          <w:tcPr>
            <w:tcW w:w="5106" w:type="dxa"/>
          </w:tcPr>
          <w:p w14:paraId="5B3B3435">
            <w:pPr>
              <w:numPr>
                <w:ilvl w:val="255"/>
                <w:numId w:val="0"/>
              </w:numPr>
              <w:spacing w:line="360" w:lineRule="auto"/>
              <w:jc w:val="center"/>
              <w:rPr>
                <w:sz w:val="24"/>
              </w:rPr>
            </w:pPr>
            <w:bookmarkStart w:id="3" w:name="_Toc50889640"/>
            <w:bookmarkStart w:id="4" w:name="_Toc15656"/>
            <w:r>
              <w:rPr>
                <w:rFonts w:hint="eastAsia"/>
                <w:sz w:val="24"/>
              </w:rPr>
              <w:t>无人机机巢A及相关附件（无人机机巢） （广东、深圳）</w:t>
            </w:r>
            <w:r>
              <w:rPr>
                <w:sz w:val="24"/>
              </w:rPr>
              <w:t>技术规范书（</w:t>
            </w:r>
            <w:r>
              <w:rPr>
                <w:rFonts w:hint="eastAsia"/>
                <w:sz w:val="24"/>
              </w:rPr>
              <w:t>通</w:t>
            </w:r>
            <w:r>
              <w:rPr>
                <w:sz w:val="24"/>
              </w:rPr>
              <w:t>用部分）</w:t>
            </w:r>
            <w:bookmarkEnd w:id="3"/>
            <w:bookmarkEnd w:id="4"/>
          </w:p>
        </w:tc>
        <w:tc>
          <w:tcPr>
            <w:tcW w:w="2724" w:type="dxa"/>
          </w:tcPr>
          <w:p w14:paraId="094EB5B1">
            <w:pPr>
              <w:spacing w:line="360" w:lineRule="auto"/>
              <w:jc w:val="center"/>
              <w:rPr>
                <w:sz w:val="24"/>
              </w:rPr>
            </w:pPr>
            <w:r>
              <w:rPr>
                <w:rFonts w:hint="eastAsia"/>
                <w:sz w:val="24"/>
              </w:rPr>
              <w:t>/</w:t>
            </w:r>
          </w:p>
        </w:tc>
      </w:tr>
    </w:tbl>
    <w:p w14:paraId="3EFD2519">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1084F8EA">
      <w:pPr>
        <w:spacing w:line="360" w:lineRule="auto"/>
        <w:jc w:val="center"/>
        <w:rPr>
          <w:rFonts w:eastAsia="黑体"/>
          <w:bCs/>
          <w:sz w:val="36"/>
          <w:szCs w:val="36"/>
        </w:rPr>
      </w:pPr>
    </w:p>
    <w:p w14:paraId="584DF1C3">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"_Toc229215752" </w:instrText>
      </w:r>
      <w:r>
        <w:fldChar w:fldCharType="separate"/>
      </w:r>
      <w:r>
        <w:rPr>
          <w:rStyle w:val="65"/>
          <w:rFonts w:eastAsia="黑体"/>
          <w:b/>
          <w:bCs/>
        </w:rPr>
        <w:t>1 总则</w:t>
      </w:r>
      <w:r>
        <w:rPr>
          <w:rFonts w:hint="eastAsia"/>
        </w:rPr>
        <w:tab/>
      </w:r>
      <w:r>
        <w:rPr>
          <w:rFonts w:hint="eastAsia"/>
        </w:rPr>
        <w:fldChar w:fldCharType="begin"/>
      </w:r>
      <w:r>
        <w:rPr>
          <w:rFonts w:hint="eastAsia"/>
        </w:rPr>
        <w:instrText xml:space="preserve"> </w:instrText>
      </w:r>
      <w:r>
        <w:instrText xml:space="preserve">PAGEREF _Toc229215752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140ADFE">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"_Toc229215753"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_Toc229215753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95FAF2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"_Toc229215754" </w:instrText>
      </w:r>
      <w:r>
        <w:fldChar w:fldCharType="separate"/>
      </w:r>
      <w:r>
        <w:rPr>
          <w:rStyle w:val="65"/>
          <w:rFonts w:eastAsia="黑体"/>
          <w:bCs/>
        </w:rPr>
        <w:t>2.1 供货范围</w:t>
      </w:r>
      <w:r>
        <w:rPr>
          <w:rFonts w:hint="eastAsia"/>
        </w:rPr>
        <w:tab/>
      </w:r>
      <w:r>
        <w:rPr>
          <w:rFonts w:hint="eastAsia"/>
        </w:rPr>
        <w:fldChar w:fldCharType="begin"/>
      </w:r>
      <w:r>
        <w:rPr>
          <w:rFonts w:hint="eastAsia"/>
        </w:rPr>
        <w:instrText xml:space="preserve"> </w:instrText>
      </w:r>
      <w:r>
        <w:instrText xml:space="preserve">PAGEREF _Toc229215754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6D0639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"_Toc229215755" </w:instrText>
      </w:r>
      <w:r>
        <w:fldChar w:fldCharType="separate"/>
      </w:r>
      <w:r>
        <w:rPr>
          <w:rStyle w:val="65"/>
          <w:rFonts w:eastAsia="黑体"/>
          <w:bCs/>
        </w:rPr>
        <w:t>2.2 服务界限</w:t>
      </w:r>
      <w:r>
        <w:rPr>
          <w:rFonts w:hint="eastAsia"/>
        </w:rPr>
        <w:tab/>
      </w:r>
      <w:r>
        <w:rPr>
          <w:rFonts w:hint="eastAsia"/>
        </w:rPr>
        <w:fldChar w:fldCharType="begin"/>
      </w:r>
      <w:r>
        <w:rPr>
          <w:rFonts w:hint="eastAsia"/>
        </w:rPr>
        <w:instrText xml:space="preserve"> </w:instrText>
      </w:r>
      <w:r>
        <w:instrText xml:space="preserve">PAGEREF _Toc229215755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38A20B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"_Toc229215756" </w:instrText>
      </w:r>
      <w:r>
        <w:fldChar w:fldCharType="separate"/>
      </w:r>
      <w:r>
        <w:rPr>
          <w:rStyle w:val="65"/>
          <w:rFonts w:eastAsia="黑体"/>
          <w:bCs/>
        </w:rPr>
        <w:t>2.3 技术文件</w:t>
      </w:r>
      <w:r>
        <w:rPr>
          <w:rFonts w:hint="eastAsia"/>
        </w:rPr>
        <w:tab/>
      </w:r>
      <w:r>
        <w:rPr>
          <w:rFonts w:hint="eastAsia"/>
        </w:rPr>
        <w:fldChar w:fldCharType="begin"/>
      </w:r>
      <w:r>
        <w:rPr>
          <w:rFonts w:hint="eastAsia"/>
        </w:rPr>
        <w:instrText xml:space="preserve"> </w:instrText>
      </w:r>
      <w:r>
        <w:instrText xml:space="preserve">PAGEREF _Toc229215756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5165D3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"_Toc229215757" </w:instrText>
      </w:r>
      <w:r>
        <w:fldChar w:fldCharType="separate"/>
      </w:r>
      <w:r>
        <w:rPr>
          <w:rStyle w:val="65"/>
        </w:rPr>
        <w:t>技术文件的组成</w:t>
      </w:r>
      <w:r>
        <w:rPr>
          <w:rFonts w:hint="eastAsia"/>
        </w:rPr>
        <w:tab/>
      </w:r>
      <w:r>
        <w:rPr>
          <w:rFonts w:hint="eastAsia"/>
        </w:rPr>
        <w:fldChar w:fldCharType="begin"/>
      </w:r>
      <w:r>
        <w:rPr>
          <w:rFonts w:hint="eastAsia"/>
        </w:rPr>
        <w:instrText xml:space="preserve"> </w:instrText>
      </w:r>
      <w:r>
        <w:instrText xml:space="preserve">PAGEREF _Toc229215757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6037C3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"_Toc229215758" </w:instrText>
      </w:r>
      <w:r>
        <w:fldChar w:fldCharType="separate"/>
      </w:r>
      <w:r>
        <w:rPr>
          <w:rStyle w:val="65"/>
          <w:rFonts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_Toc229215758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EC15DC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"_Toc229215759" </w:instrText>
      </w:r>
      <w:r>
        <w:fldChar w:fldCharType="separate"/>
      </w:r>
      <w:r>
        <w:rPr>
          <w:rStyle w:val="65"/>
          <w:rFonts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_Toc229215759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B38DCF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"_Toc229215760" </w:instrText>
      </w:r>
      <w:r>
        <w:fldChar w:fldCharType="separate"/>
      </w:r>
      <w:r>
        <w:rPr>
          <w:rStyle w:val="65"/>
          <w:rFonts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_Toc229215760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F80BE1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"_Toc229215761" </w:instrText>
      </w:r>
      <w:r>
        <w:fldChar w:fldCharType="separate"/>
      </w:r>
      <w:r>
        <w:rPr>
          <w:rStyle w:val="65"/>
          <w:rFonts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_Toc229215761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08C56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"_Toc229215762" </w:instrText>
      </w:r>
      <w:r>
        <w:fldChar w:fldCharType="separate"/>
      </w:r>
      <w:r>
        <w:rPr>
          <w:rStyle w:val="65"/>
          <w:rFonts w:eastAsia="黑体"/>
        </w:rPr>
        <w:t>5 技术要求</w:t>
      </w:r>
      <w:r>
        <w:rPr>
          <w:rFonts w:hint="eastAsia"/>
        </w:rPr>
        <w:tab/>
      </w:r>
      <w:r>
        <w:rPr>
          <w:rFonts w:hint="eastAsia"/>
        </w:rPr>
        <w:fldChar w:fldCharType="begin"/>
      </w:r>
      <w:r>
        <w:rPr>
          <w:rFonts w:hint="eastAsia"/>
        </w:rPr>
        <w:instrText xml:space="preserve"> </w:instrText>
      </w:r>
      <w:r>
        <w:instrText xml:space="preserve">PAGEREF _Toc229215762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089ECD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"_Toc229215763" </w:instrText>
      </w:r>
      <w:r>
        <w:fldChar w:fldCharType="separate"/>
      </w:r>
      <w:r>
        <w:rPr>
          <w:rStyle w:val="65"/>
          <w:rFonts w:eastAsia="黑体"/>
          <w:bCs/>
        </w:rPr>
        <w:t>5.1无人机机巢技术要求</w:t>
      </w:r>
      <w:r>
        <w:rPr>
          <w:rFonts w:hint="eastAsia"/>
        </w:rPr>
        <w:tab/>
      </w:r>
      <w:r>
        <w:rPr>
          <w:rFonts w:hint="eastAsia"/>
        </w:rPr>
        <w:fldChar w:fldCharType="begin"/>
      </w:r>
      <w:r>
        <w:rPr>
          <w:rFonts w:hint="eastAsia"/>
        </w:rPr>
        <w:instrText xml:space="preserve"> </w:instrText>
      </w:r>
      <w:r>
        <w:instrText xml:space="preserve">PAGEREF _Toc229215763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64FC7A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"_Toc229215764" </w:instrText>
      </w:r>
      <w:r>
        <w:fldChar w:fldCharType="separate"/>
      </w:r>
      <w:r>
        <w:rPr>
          <w:rStyle w:val="65"/>
          <w:rFonts w:eastAsia="黑体"/>
          <w:bCs/>
        </w:rPr>
        <w:t>5.2 机巢操作系统技术要求</w:t>
      </w:r>
      <w:r>
        <w:rPr>
          <w:rFonts w:hint="eastAsia"/>
        </w:rPr>
        <w:tab/>
      </w:r>
      <w:r>
        <w:rPr>
          <w:rFonts w:hint="eastAsia"/>
        </w:rPr>
        <w:fldChar w:fldCharType="begin"/>
      </w:r>
      <w:r>
        <w:rPr>
          <w:rFonts w:hint="eastAsia"/>
        </w:rPr>
        <w:instrText xml:space="preserve"> </w:instrText>
      </w:r>
      <w:r>
        <w:instrText xml:space="preserve">PAGEREF _Toc229215764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DAB197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"_Toc229215765" </w:instrText>
      </w:r>
      <w:r>
        <w:fldChar w:fldCharType="separate"/>
      </w:r>
      <w:r>
        <w:rPr>
          <w:rStyle w:val="65"/>
          <w:rFonts w:eastAsia="黑体"/>
          <w:bCs/>
        </w:rPr>
        <w:t>5.3 可搭载无人机设备技术要求</w:t>
      </w:r>
      <w:r>
        <w:rPr>
          <w:rFonts w:hint="eastAsia"/>
        </w:rPr>
        <w:tab/>
      </w:r>
      <w:r>
        <w:rPr>
          <w:rFonts w:hint="eastAsia"/>
        </w:rPr>
        <w:fldChar w:fldCharType="begin"/>
      </w:r>
      <w:r>
        <w:rPr>
          <w:rFonts w:hint="eastAsia"/>
        </w:rPr>
        <w:instrText xml:space="preserve"> </w:instrText>
      </w:r>
      <w:r>
        <w:instrText xml:space="preserve">PAGEREF _Toc229215765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7FC2B1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"_Toc229215766" </w:instrText>
      </w:r>
      <w:r>
        <w:fldChar w:fldCharType="separate"/>
      </w:r>
      <w:r>
        <w:rPr>
          <w:rStyle w:val="65"/>
          <w:rFonts w:eastAsia="黑体"/>
          <w:bCs/>
        </w:rPr>
        <w:t>5.4 售后服务技术要求</w:t>
      </w:r>
      <w:r>
        <w:rPr>
          <w:rFonts w:hint="eastAsia"/>
        </w:rPr>
        <w:tab/>
      </w:r>
      <w:r>
        <w:rPr>
          <w:rFonts w:hint="eastAsia"/>
        </w:rPr>
        <w:fldChar w:fldCharType="begin"/>
      </w:r>
      <w:r>
        <w:rPr>
          <w:rFonts w:hint="eastAsia"/>
        </w:rPr>
        <w:instrText xml:space="preserve"> </w:instrText>
      </w:r>
      <w:r>
        <w:instrText xml:space="preserve">PAGEREF _Toc229215766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00D004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"_Toc229215767" </w:instrText>
      </w:r>
      <w:r>
        <w:fldChar w:fldCharType="separate"/>
      </w:r>
      <w:r>
        <w:rPr>
          <w:rStyle w:val="65"/>
          <w:rFonts w:eastAsia="黑体"/>
          <w:bCs/>
        </w:rPr>
        <w:t>5.5 网络安全要求</w:t>
      </w:r>
      <w:r>
        <w:rPr>
          <w:rFonts w:hint="eastAsia"/>
        </w:rPr>
        <w:tab/>
      </w:r>
      <w:r>
        <w:rPr>
          <w:rFonts w:hint="eastAsia"/>
        </w:rPr>
        <w:fldChar w:fldCharType="begin"/>
      </w:r>
      <w:r>
        <w:rPr>
          <w:rFonts w:hint="eastAsia"/>
        </w:rPr>
        <w:instrText xml:space="preserve"> </w:instrText>
      </w:r>
      <w:r>
        <w:instrText xml:space="preserve">PAGEREF _Toc229215767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DD12446">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"_Toc229215768" </w:instrText>
      </w:r>
      <w:r>
        <w:fldChar w:fldCharType="separate"/>
      </w:r>
      <w:r>
        <w:rPr>
          <w:rStyle w:val="65"/>
          <w:rFonts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_Toc229215768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B6961F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"_Toc229215769" </w:instrText>
      </w:r>
      <w:r>
        <w:fldChar w:fldCharType="separate"/>
      </w:r>
      <w:r>
        <w:rPr>
          <w:rStyle w:val="65"/>
          <w:rFonts w:ascii="黑体" w:hAnsi="黑体" w:eastAsia="黑体"/>
          <w:bCs/>
        </w:rPr>
        <w:t>6.1 试验环境</w:t>
      </w:r>
      <w:r>
        <w:rPr>
          <w:rFonts w:hint="eastAsia"/>
        </w:rPr>
        <w:tab/>
      </w:r>
      <w:r>
        <w:rPr>
          <w:rFonts w:hint="eastAsia"/>
        </w:rPr>
        <w:fldChar w:fldCharType="begin"/>
      </w:r>
      <w:r>
        <w:rPr>
          <w:rFonts w:hint="eastAsia"/>
        </w:rPr>
        <w:instrText xml:space="preserve"> </w:instrText>
      </w:r>
      <w:r>
        <w:instrText xml:space="preserve">PAGEREF _Toc229215769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4E097C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"_Toc229215770" </w:instrText>
      </w:r>
      <w:r>
        <w:fldChar w:fldCharType="separate"/>
      </w:r>
      <w:r>
        <w:rPr>
          <w:rStyle w:val="65"/>
          <w:rFonts w:ascii="黑体" w:hAnsi="黑体" w:eastAsia="黑体"/>
          <w:bCs/>
        </w:rPr>
        <w:t>6.2 环境适应性试验</w:t>
      </w:r>
      <w:r>
        <w:rPr>
          <w:rFonts w:hint="eastAsia"/>
        </w:rPr>
        <w:tab/>
      </w:r>
      <w:r>
        <w:rPr>
          <w:rFonts w:hint="eastAsia"/>
        </w:rPr>
        <w:fldChar w:fldCharType="begin"/>
      </w:r>
      <w:r>
        <w:rPr>
          <w:rFonts w:hint="eastAsia"/>
        </w:rPr>
        <w:instrText xml:space="preserve"> </w:instrText>
      </w:r>
      <w:r>
        <w:instrText xml:space="preserve">PAGEREF _Toc229215770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72B6C9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"_Toc229215771" </w:instrText>
      </w:r>
      <w:r>
        <w:fldChar w:fldCharType="separate"/>
      </w:r>
      <w:r>
        <w:rPr>
          <w:rStyle w:val="65"/>
          <w:rFonts w:ascii="黑体" w:hAnsi="黑体" w:eastAsia="黑体"/>
          <w:bCs/>
        </w:rPr>
        <w:t>6.3 外观结构检查</w:t>
      </w:r>
      <w:r>
        <w:rPr>
          <w:rFonts w:hint="eastAsia"/>
        </w:rPr>
        <w:tab/>
      </w:r>
      <w:r>
        <w:rPr>
          <w:rFonts w:hint="eastAsia"/>
        </w:rPr>
        <w:fldChar w:fldCharType="begin"/>
      </w:r>
      <w:r>
        <w:rPr>
          <w:rFonts w:hint="eastAsia"/>
        </w:rPr>
        <w:instrText xml:space="preserve"> </w:instrText>
      </w:r>
      <w:r>
        <w:instrText xml:space="preserve">PAGEREF _Toc229215771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7F262C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"_Toc229215772" </w:instrText>
      </w:r>
      <w:r>
        <w:fldChar w:fldCharType="separate"/>
      </w:r>
      <w:r>
        <w:rPr>
          <w:rStyle w:val="65"/>
          <w:rFonts w:ascii="黑体" w:hAnsi="黑体" w:eastAsia="黑体"/>
          <w:bCs/>
        </w:rPr>
        <w:t>6.4 基本功能试验</w:t>
      </w:r>
      <w:r>
        <w:rPr>
          <w:rFonts w:hint="eastAsia"/>
        </w:rPr>
        <w:tab/>
      </w:r>
      <w:r>
        <w:rPr>
          <w:rFonts w:hint="eastAsia"/>
        </w:rPr>
        <w:fldChar w:fldCharType="begin"/>
      </w:r>
      <w:r>
        <w:rPr>
          <w:rFonts w:hint="eastAsia"/>
        </w:rPr>
        <w:instrText xml:space="preserve"> </w:instrText>
      </w:r>
      <w:r>
        <w:instrText xml:space="preserve">PAGEREF _Toc229215772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8C5534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"_Toc229215773" </w:instrText>
      </w:r>
      <w:r>
        <w:fldChar w:fldCharType="separate"/>
      </w:r>
      <w:r>
        <w:rPr>
          <w:rStyle w:val="65"/>
          <w:rFonts w:ascii="黑体" w:hAnsi="黑体" w:eastAsia="黑体"/>
          <w:bCs/>
        </w:rPr>
        <w:t>6.5 起降与停靠补充试验</w:t>
      </w:r>
      <w:r>
        <w:rPr>
          <w:rFonts w:hint="eastAsia"/>
        </w:rPr>
        <w:tab/>
      </w:r>
      <w:r>
        <w:rPr>
          <w:rFonts w:hint="eastAsia"/>
        </w:rPr>
        <w:fldChar w:fldCharType="begin"/>
      </w:r>
      <w:r>
        <w:rPr>
          <w:rFonts w:hint="eastAsia"/>
        </w:rPr>
        <w:instrText xml:space="preserve"> </w:instrText>
      </w:r>
      <w:r>
        <w:instrText xml:space="preserve">PAGEREF _Toc229215773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0518877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"_Toc229215774" </w:instrText>
      </w:r>
      <w:r>
        <w:fldChar w:fldCharType="separate"/>
      </w:r>
      <w:r>
        <w:rPr>
          <w:rStyle w:val="65"/>
          <w:rFonts w:ascii="黑体" w:hAnsi="黑体" w:eastAsia="黑体"/>
          <w:bCs/>
        </w:rPr>
        <w:t>6.6 自动充电与充电保护试验</w:t>
      </w:r>
      <w:r>
        <w:rPr>
          <w:rFonts w:hint="eastAsia"/>
        </w:rPr>
        <w:tab/>
      </w:r>
      <w:r>
        <w:rPr>
          <w:rFonts w:hint="eastAsia"/>
        </w:rPr>
        <w:fldChar w:fldCharType="begin"/>
      </w:r>
      <w:r>
        <w:rPr>
          <w:rFonts w:hint="eastAsia"/>
        </w:rPr>
        <w:instrText xml:space="preserve"> </w:instrText>
      </w:r>
      <w:r>
        <w:instrText xml:space="preserve">PAGEREF _Toc229215774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19127ED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"_Toc229215775" </w:instrText>
      </w:r>
      <w:r>
        <w:fldChar w:fldCharType="separate"/>
      </w:r>
      <w:r>
        <w:rPr>
          <w:rStyle w:val="65"/>
          <w:rFonts w:ascii="黑体" w:hAnsi="黑体" w:eastAsia="黑体"/>
          <w:bCs/>
        </w:rPr>
        <w:t>6.7 备用电源功能试验</w:t>
      </w:r>
      <w:r>
        <w:rPr>
          <w:rFonts w:hint="eastAsia"/>
        </w:rPr>
        <w:tab/>
      </w:r>
      <w:r>
        <w:rPr>
          <w:rFonts w:hint="eastAsia"/>
        </w:rPr>
        <w:fldChar w:fldCharType="begin"/>
      </w:r>
      <w:r>
        <w:rPr>
          <w:rFonts w:hint="eastAsia"/>
        </w:rPr>
        <w:instrText xml:space="preserve"> </w:instrText>
      </w:r>
      <w:r>
        <w:instrText xml:space="preserve">PAGEREF _Toc229215775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5988299">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"_Toc229215776" </w:instrText>
      </w:r>
      <w:r>
        <w:fldChar w:fldCharType="separate"/>
      </w:r>
      <w:r>
        <w:rPr>
          <w:rStyle w:val="65"/>
          <w:rFonts w:ascii="黑体" w:hAnsi="黑体" w:eastAsia="黑体"/>
          <w:bCs/>
        </w:rPr>
        <w:t>6.8 远程控制功能试验</w:t>
      </w:r>
      <w:r>
        <w:rPr>
          <w:rFonts w:hint="eastAsia"/>
        </w:rPr>
        <w:tab/>
      </w:r>
      <w:r>
        <w:rPr>
          <w:rFonts w:hint="eastAsia"/>
        </w:rPr>
        <w:fldChar w:fldCharType="begin"/>
      </w:r>
      <w:r>
        <w:rPr>
          <w:rFonts w:hint="eastAsia"/>
        </w:rPr>
        <w:instrText xml:space="preserve"> </w:instrText>
      </w:r>
      <w:r>
        <w:instrText xml:space="preserve">PAGEREF _Toc229215776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6D723E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"_Toc229215777" </w:instrText>
      </w:r>
      <w:r>
        <w:fldChar w:fldCharType="separate"/>
      </w:r>
      <w:r>
        <w:rPr>
          <w:rStyle w:val="65"/>
          <w:rFonts w:ascii="黑体" w:hAnsi="黑体" w:eastAsia="黑体"/>
          <w:bCs/>
        </w:rPr>
        <w:t>6.9 应急功能试验</w:t>
      </w:r>
      <w:r>
        <w:rPr>
          <w:rFonts w:hint="eastAsia"/>
        </w:rPr>
        <w:tab/>
      </w:r>
      <w:r>
        <w:rPr>
          <w:rFonts w:hint="eastAsia"/>
        </w:rPr>
        <w:fldChar w:fldCharType="begin"/>
      </w:r>
      <w:r>
        <w:rPr>
          <w:rFonts w:hint="eastAsia"/>
        </w:rPr>
        <w:instrText xml:space="preserve"> </w:instrText>
      </w:r>
      <w:r>
        <w:instrText xml:space="preserve">PAGEREF _Toc229215777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688A27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"_Toc229215778" </w:instrText>
      </w:r>
      <w:r>
        <w:fldChar w:fldCharType="separate"/>
      </w:r>
      <w:r>
        <w:rPr>
          <w:rStyle w:val="65"/>
          <w:rFonts w:ascii="黑体" w:hAnsi="黑体" w:eastAsia="黑体"/>
          <w:bCs/>
        </w:rPr>
        <w:t>6.10 数据传输试验</w:t>
      </w:r>
      <w:r>
        <w:rPr>
          <w:rFonts w:hint="eastAsia"/>
        </w:rPr>
        <w:tab/>
      </w:r>
      <w:r>
        <w:rPr>
          <w:rFonts w:hint="eastAsia"/>
        </w:rPr>
        <w:fldChar w:fldCharType="begin"/>
      </w:r>
      <w:r>
        <w:rPr>
          <w:rFonts w:hint="eastAsia"/>
        </w:rPr>
        <w:instrText xml:space="preserve"> </w:instrText>
      </w:r>
      <w:r>
        <w:instrText xml:space="preserve">PAGEREF _Toc229215778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2CE8C5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"_Toc229215779" </w:instrText>
      </w:r>
      <w:r>
        <w:fldChar w:fldCharType="separate"/>
      </w:r>
      <w:r>
        <w:rPr>
          <w:rStyle w:val="65"/>
          <w:rFonts w:ascii="黑体" w:hAnsi="黑体" w:eastAsia="黑体"/>
          <w:bCs/>
        </w:rPr>
        <w:t>6.11 自检与故障诊断试验</w:t>
      </w:r>
      <w:r>
        <w:rPr>
          <w:rFonts w:hint="eastAsia"/>
        </w:rPr>
        <w:tab/>
      </w:r>
      <w:r>
        <w:rPr>
          <w:rFonts w:hint="eastAsia"/>
        </w:rPr>
        <w:fldChar w:fldCharType="begin"/>
      </w:r>
      <w:r>
        <w:rPr>
          <w:rFonts w:hint="eastAsia"/>
        </w:rPr>
        <w:instrText xml:space="preserve"> </w:instrText>
      </w:r>
      <w:r>
        <w:instrText xml:space="preserve">PAGEREF _Toc229215779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8EA09B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"_Toc229215780" </w:instrText>
      </w:r>
      <w:r>
        <w:fldChar w:fldCharType="separate"/>
      </w:r>
      <w:r>
        <w:rPr>
          <w:rStyle w:val="65"/>
          <w:rFonts w:ascii="黑体" w:hAnsi="黑体" w:eastAsia="黑体"/>
          <w:bCs/>
        </w:rPr>
        <w:t>6.12 防护性能试验</w:t>
      </w:r>
      <w:r>
        <w:rPr>
          <w:rFonts w:hint="eastAsia"/>
        </w:rPr>
        <w:tab/>
      </w:r>
      <w:r>
        <w:rPr>
          <w:rFonts w:hint="eastAsia"/>
        </w:rPr>
        <w:fldChar w:fldCharType="begin"/>
      </w:r>
      <w:r>
        <w:rPr>
          <w:rFonts w:hint="eastAsia"/>
        </w:rPr>
        <w:instrText xml:space="preserve"> </w:instrText>
      </w:r>
      <w:r>
        <w:instrText xml:space="preserve">PAGEREF _Toc229215780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0584A3B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"_Toc229215781" </w:instrText>
      </w:r>
      <w:r>
        <w:fldChar w:fldCharType="separate"/>
      </w:r>
      <w:r>
        <w:rPr>
          <w:rStyle w:val="65"/>
          <w:rFonts w:ascii="黑体" w:hAnsi="黑体" w:eastAsia="黑体"/>
          <w:bCs/>
        </w:rPr>
        <w:t>6.13 机械性能试验</w:t>
      </w:r>
      <w:r>
        <w:rPr>
          <w:rFonts w:hint="eastAsia"/>
        </w:rPr>
        <w:tab/>
      </w:r>
      <w:r>
        <w:rPr>
          <w:rFonts w:hint="eastAsia"/>
        </w:rPr>
        <w:fldChar w:fldCharType="begin"/>
      </w:r>
      <w:r>
        <w:rPr>
          <w:rFonts w:hint="eastAsia"/>
        </w:rPr>
        <w:instrText xml:space="preserve"> </w:instrText>
      </w:r>
      <w:r>
        <w:instrText xml:space="preserve">PAGEREF _Toc229215781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C88F68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"_Toc229215782" </w:instrText>
      </w:r>
      <w:r>
        <w:fldChar w:fldCharType="separate"/>
      </w:r>
      <w:r>
        <w:rPr>
          <w:rStyle w:val="65"/>
          <w:rFonts w:ascii="黑体" w:hAnsi="黑体" w:eastAsia="黑体"/>
          <w:bCs/>
        </w:rPr>
        <w:t>6.14 无线通信性能试验</w:t>
      </w:r>
      <w:r>
        <w:rPr>
          <w:rFonts w:hint="eastAsia"/>
        </w:rPr>
        <w:tab/>
      </w:r>
      <w:r>
        <w:rPr>
          <w:rFonts w:hint="eastAsia"/>
        </w:rPr>
        <w:fldChar w:fldCharType="begin"/>
      </w:r>
      <w:r>
        <w:rPr>
          <w:rFonts w:hint="eastAsia"/>
        </w:rPr>
        <w:instrText xml:space="preserve"> </w:instrText>
      </w:r>
      <w:r>
        <w:instrText xml:space="preserve">PAGEREF _Toc229215782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D664D1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"_Toc229215783" </w:instrText>
      </w:r>
      <w:r>
        <w:fldChar w:fldCharType="separate"/>
      </w:r>
      <w:r>
        <w:rPr>
          <w:rStyle w:val="65"/>
          <w:rFonts w:ascii="黑体" w:hAnsi="黑体" w:eastAsia="黑体"/>
          <w:bCs/>
        </w:rPr>
        <w:t>6.15 信息安全试验</w:t>
      </w:r>
      <w:r>
        <w:rPr>
          <w:rFonts w:hint="eastAsia"/>
        </w:rPr>
        <w:tab/>
      </w:r>
      <w:r>
        <w:rPr>
          <w:rFonts w:hint="eastAsia"/>
        </w:rPr>
        <w:fldChar w:fldCharType="begin"/>
      </w:r>
      <w:r>
        <w:rPr>
          <w:rFonts w:hint="eastAsia"/>
        </w:rPr>
        <w:instrText xml:space="preserve"> </w:instrText>
      </w:r>
      <w:r>
        <w:instrText xml:space="preserve">PAGEREF _Toc229215783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8A95AF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"_Toc229215784" </w:instrText>
      </w:r>
      <w:r>
        <w:fldChar w:fldCharType="separate"/>
      </w:r>
      <w:r>
        <w:rPr>
          <w:rStyle w:val="65"/>
          <w:rFonts w:ascii="黑体" w:hAnsi="黑体" w:eastAsia="黑体"/>
          <w:bCs/>
        </w:rPr>
        <w:t>6.16 电气安全试验</w:t>
      </w:r>
      <w:r>
        <w:rPr>
          <w:rFonts w:hint="eastAsia"/>
        </w:rPr>
        <w:tab/>
      </w:r>
      <w:r>
        <w:rPr>
          <w:rFonts w:hint="eastAsia"/>
        </w:rPr>
        <w:fldChar w:fldCharType="begin"/>
      </w:r>
      <w:r>
        <w:rPr>
          <w:rFonts w:hint="eastAsia"/>
        </w:rPr>
        <w:instrText xml:space="preserve"> </w:instrText>
      </w:r>
      <w:r>
        <w:instrText xml:space="preserve">PAGEREF _Toc229215784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413216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"_Toc229215785" </w:instrText>
      </w:r>
      <w:r>
        <w:fldChar w:fldCharType="separate"/>
      </w:r>
      <w:r>
        <w:rPr>
          <w:rStyle w:val="65"/>
          <w:rFonts w:ascii="黑体" w:hAnsi="黑体" w:eastAsia="黑体"/>
          <w:bCs/>
        </w:rPr>
        <w:t>6.17 电磁兼容试验</w:t>
      </w:r>
      <w:r>
        <w:rPr>
          <w:rFonts w:hint="eastAsia"/>
        </w:rPr>
        <w:tab/>
      </w:r>
      <w:r>
        <w:rPr>
          <w:rFonts w:hint="eastAsia"/>
        </w:rPr>
        <w:fldChar w:fldCharType="begin"/>
      </w:r>
      <w:r>
        <w:rPr>
          <w:rFonts w:hint="eastAsia"/>
        </w:rPr>
        <w:instrText xml:space="preserve"> </w:instrText>
      </w:r>
      <w:r>
        <w:instrText xml:space="preserve">PAGEREF _Toc229215785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CF623D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"_Toc229215786" </w:instrText>
      </w:r>
      <w:r>
        <w:fldChar w:fldCharType="separate"/>
      </w:r>
      <w:r>
        <w:rPr>
          <w:rStyle w:val="65"/>
          <w:rFonts w:ascii="黑体" w:hAnsi="黑体" w:eastAsia="黑体"/>
          <w:bCs/>
        </w:rPr>
        <w:t>6.18 水浸与防盗报警功能试验</w:t>
      </w:r>
      <w:r>
        <w:rPr>
          <w:rFonts w:hint="eastAsia"/>
        </w:rPr>
        <w:tab/>
      </w:r>
      <w:r>
        <w:rPr>
          <w:rFonts w:hint="eastAsia"/>
        </w:rPr>
        <w:fldChar w:fldCharType="begin"/>
      </w:r>
      <w:r>
        <w:rPr>
          <w:rFonts w:hint="eastAsia"/>
        </w:rPr>
        <w:instrText xml:space="preserve"> </w:instrText>
      </w:r>
      <w:r>
        <w:instrText xml:space="preserve">PAGEREF _Toc229215786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69C9053B">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"_Toc229215787"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_Toc229215787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FDA8F6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"_Toc229215788" </w:instrText>
      </w:r>
      <w:r>
        <w:fldChar w:fldCharType="separate"/>
      </w:r>
      <w:r>
        <w:rPr>
          <w:rStyle w:val="65"/>
          <w:rFonts w:ascii="黑体" w:hAnsi="黑体" w:eastAsia="黑体"/>
          <w:bCs/>
        </w:rPr>
        <w:t>7.1 型式试验</w:t>
      </w:r>
      <w:r>
        <w:rPr>
          <w:rFonts w:hint="eastAsia"/>
        </w:rPr>
        <w:tab/>
      </w:r>
      <w:r>
        <w:rPr>
          <w:rFonts w:hint="eastAsia"/>
        </w:rPr>
        <w:fldChar w:fldCharType="begin"/>
      </w:r>
      <w:r>
        <w:rPr>
          <w:rFonts w:hint="eastAsia"/>
        </w:rPr>
        <w:instrText xml:space="preserve"> </w:instrText>
      </w:r>
      <w:r>
        <w:instrText xml:space="preserve">PAGEREF _Toc229215788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EBB927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"_Toc229215789" </w:instrText>
      </w:r>
      <w:r>
        <w:fldChar w:fldCharType="separate"/>
      </w:r>
      <w:r>
        <w:rPr>
          <w:rStyle w:val="65"/>
          <w:rFonts w:ascii="黑体" w:hAnsi="黑体" w:eastAsia="黑体"/>
          <w:bCs/>
        </w:rPr>
        <w:t>7.2 出厂检验</w:t>
      </w:r>
      <w:r>
        <w:rPr>
          <w:rFonts w:hint="eastAsia"/>
        </w:rPr>
        <w:tab/>
      </w:r>
      <w:r>
        <w:rPr>
          <w:rFonts w:hint="eastAsia"/>
        </w:rPr>
        <w:fldChar w:fldCharType="begin"/>
      </w:r>
      <w:r>
        <w:rPr>
          <w:rFonts w:hint="eastAsia"/>
        </w:rPr>
        <w:instrText xml:space="preserve"> </w:instrText>
      </w:r>
      <w:r>
        <w:instrText xml:space="preserve">PAGEREF _Toc229215789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CEEE6B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"_Toc229215790" </w:instrText>
      </w:r>
      <w:r>
        <w:fldChar w:fldCharType="separate"/>
      </w:r>
      <w:r>
        <w:rPr>
          <w:rStyle w:val="65"/>
          <w:rFonts w:ascii="黑体" w:hAnsi="黑体" w:eastAsia="黑体"/>
          <w:bCs/>
        </w:rPr>
        <w:t>7.3 送样检测</w:t>
      </w:r>
      <w:r>
        <w:rPr>
          <w:rFonts w:hint="eastAsia"/>
        </w:rPr>
        <w:tab/>
      </w:r>
      <w:r>
        <w:rPr>
          <w:rFonts w:hint="eastAsia"/>
        </w:rPr>
        <w:fldChar w:fldCharType="begin"/>
      </w:r>
      <w:r>
        <w:rPr>
          <w:rFonts w:hint="eastAsia"/>
        </w:rPr>
        <w:instrText xml:space="preserve"> </w:instrText>
      </w:r>
      <w:r>
        <w:instrText xml:space="preserve">PAGEREF _Toc229215790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4154A7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"_Toc229215791" </w:instrText>
      </w:r>
      <w:r>
        <w:fldChar w:fldCharType="separate"/>
      </w:r>
      <w:r>
        <w:rPr>
          <w:rStyle w:val="65"/>
          <w:rFonts w:ascii="黑体" w:hAnsi="黑体" w:eastAsia="黑体"/>
          <w:bCs/>
        </w:rPr>
        <w:t>7.4 到货抽检</w:t>
      </w:r>
      <w:r>
        <w:rPr>
          <w:rFonts w:hint="eastAsia"/>
        </w:rPr>
        <w:tab/>
      </w:r>
      <w:r>
        <w:rPr>
          <w:rFonts w:hint="eastAsia"/>
        </w:rPr>
        <w:fldChar w:fldCharType="begin"/>
      </w:r>
      <w:r>
        <w:rPr>
          <w:rFonts w:hint="eastAsia"/>
        </w:rPr>
        <w:instrText xml:space="preserve"> </w:instrText>
      </w:r>
      <w:r>
        <w:instrText xml:space="preserve">PAGEREF _Toc229215791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FD60D6B">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"_Toc229215792" </w:instrText>
      </w:r>
      <w:r>
        <w:fldChar w:fldCharType="separate"/>
      </w:r>
      <w:r>
        <w:rPr>
          <w:rStyle w:val="65"/>
          <w:rFonts w:ascii="黑体" w:hAnsi="黑体" w:eastAsia="黑体"/>
          <w:bCs/>
        </w:rPr>
        <w:t>7.5 交接试验</w:t>
      </w:r>
      <w:r>
        <w:rPr>
          <w:rFonts w:hint="eastAsia"/>
        </w:rPr>
        <w:tab/>
      </w:r>
      <w:r>
        <w:rPr>
          <w:rFonts w:hint="eastAsia"/>
        </w:rPr>
        <w:fldChar w:fldCharType="begin"/>
      </w:r>
      <w:r>
        <w:rPr>
          <w:rFonts w:hint="eastAsia"/>
        </w:rPr>
        <w:instrText xml:space="preserve"> </w:instrText>
      </w:r>
      <w:r>
        <w:instrText xml:space="preserve">PAGEREF _Toc229215792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61CDB46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"_Toc229215793" </w:instrText>
      </w:r>
      <w:r>
        <w:fldChar w:fldCharType="separate"/>
      </w:r>
      <w:r>
        <w:rPr>
          <w:rStyle w:val="65"/>
          <w:rFonts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_Toc229215793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2B8FFC1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"_Toc229215794" </w:instrText>
      </w:r>
      <w:r>
        <w:fldChar w:fldCharType="separate"/>
      </w:r>
      <w:r>
        <w:rPr>
          <w:rStyle w:val="65"/>
          <w:rFonts w:eastAsia="黑体"/>
          <w:bCs/>
        </w:rPr>
        <w:t>8.1 技术培训</w:t>
      </w:r>
      <w:r>
        <w:rPr>
          <w:rFonts w:hint="eastAsia"/>
        </w:rPr>
        <w:tab/>
      </w:r>
      <w:r>
        <w:rPr>
          <w:rFonts w:hint="eastAsia"/>
        </w:rPr>
        <w:fldChar w:fldCharType="begin"/>
      </w:r>
      <w:r>
        <w:rPr>
          <w:rFonts w:hint="eastAsia"/>
        </w:rPr>
        <w:instrText xml:space="preserve"> </w:instrText>
      </w:r>
      <w:r>
        <w:instrText xml:space="preserve">PAGEREF _Toc229215794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DC7ACB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"_Toc229215795" </w:instrText>
      </w:r>
      <w:r>
        <w:fldChar w:fldCharType="separate"/>
      </w:r>
      <w:r>
        <w:rPr>
          <w:rStyle w:val="65"/>
          <w:rFonts w:eastAsia="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_Toc229215795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038D91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"_Toc229215796" </w:instrText>
      </w:r>
      <w:r>
        <w:fldChar w:fldCharType="separate"/>
      </w:r>
      <w:r>
        <w:rPr>
          <w:rStyle w:val="65"/>
          <w:rFonts w:eastAsia="黑体"/>
          <w:bCs/>
        </w:rPr>
        <w:t>8.3 售后服务</w:t>
      </w:r>
      <w:r>
        <w:rPr>
          <w:rFonts w:hint="eastAsia"/>
        </w:rPr>
        <w:tab/>
      </w:r>
      <w:r>
        <w:rPr>
          <w:rFonts w:hint="eastAsia"/>
        </w:rPr>
        <w:fldChar w:fldCharType="begin"/>
      </w:r>
      <w:r>
        <w:rPr>
          <w:rFonts w:hint="eastAsia"/>
        </w:rPr>
        <w:instrText xml:space="preserve"> </w:instrText>
      </w:r>
      <w:r>
        <w:instrText xml:space="preserve">PAGEREF _Toc229215796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FEC480E">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"_Toc229215797" </w:instrText>
      </w:r>
      <w:r>
        <w:fldChar w:fldCharType="separate"/>
      </w:r>
      <w:r>
        <w:rPr>
          <w:rStyle w:val="65"/>
          <w:rFonts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_Toc229215797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69503A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"_Toc229215798" </w:instrText>
      </w:r>
      <w:r>
        <w:fldChar w:fldCharType="separate"/>
      </w:r>
      <w:r>
        <w:rPr>
          <w:rStyle w:val="65"/>
        </w:rPr>
        <w:t xml:space="preserve">9.1 </w:t>
      </w:r>
      <w:r>
        <w:rPr>
          <w:rStyle w:val="65"/>
          <w:rFonts w:ascii="黑体" w:hAnsi="黑体" w:eastAsia="黑体"/>
        </w:rPr>
        <w:t>包装</w:t>
      </w:r>
      <w:r>
        <w:rPr>
          <w:rFonts w:hint="eastAsia"/>
        </w:rPr>
        <w:tab/>
      </w:r>
      <w:r>
        <w:rPr>
          <w:rFonts w:hint="eastAsia"/>
        </w:rPr>
        <w:fldChar w:fldCharType="begin"/>
      </w:r>
      <w:r>
        <w:rPr>
          <w:rFonts w:hint="eastAsia"/>
        </w:rPr>
        <w:instrText xml:space="preserve"> </w:instrText>
      </w:r>
      <w:r>
        <w:instrText xml:space="preserve">PAGEREF _Toc229215798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DB8DE6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"_Toc229215799" </w:instrText>
      </w:r>
      <w:r>
        <w:fldChar w:fldCharType="separate"/>
      </w:r>
      <w:r>
        <w:rPr>
          <w:rStyle w:val="65"/>
        </w:rPr>
        <w:t xml:space="preserve">9.2 </w:t>
      </w:r>
      <w:r>
        <w:rPr>
          <w:rStyle w:val="65"/>
          <w:rFonts w:ascii="黑体" w:hAnsi="黑体" w:eastAsia="黑体"/>
        </w:rPr>
        <w:t>运输</w:t>
      </w:r>
      <w:r>
        <w:rPr>
          <w:rFonts w:hint="eastAsia"/>
        </w:rPr>
        <w:tab/>
      </w:r>
      <w:r>
        <w:rPr>
          <w:rFonts w:hint="eastAsia"/>
        </w:rPr>
        <w:fldChar w:fldCharType="begin"/>
      </w:r>
      <w:r>
        <w:rPr>
          <w:rFonts w:hint="eastAsia"/>
        </w:rPr>
        <w:instrText xml:space="preserve"> </w:instrText>
      </w:r>
      <w:r>
        <w:instrText xml:space="preserve">PAGEREF _Toc229215799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837ED2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"_Toc229215800" </w:instrText>
      </w:r>
      <w:r>
        <w:fldChar w:fldCharType="separate"/>
      </w:r>
      <w:r>
        <w:rPr>
          <w:rStyle w:val="65"/>
        </w:rPr>
        <w:t xml:space="preserve">9.3 </w:t>
      </w:r>
      <w:r>
        <w:rPr>
          <w:rStyle w:val="65"/>
          <w:rFonts w:ascii="黑体" w:hAnsi="黑体" w:eastAsia="黑体"/>
        </w:rPr>
        <w:t>组装指导</w:t>
      </w:r>
      <w:r>
        <w:rPr>
          <w:rFonts w:hint="eastAsia"/>
        </w:rPr>
        <w:tab/>
      </w:r>
      <w:r>
        <w:rPr>
          <w:rFonts w:hint="eastAsia"/>
        </w:rPr>
        <w:fldChar w:fldCharType="begin"/>
      </w:r>
      <w:r>
        <w:rPr>
          <w:rFonts w:hint="eastAsia"/>
        </w:rPr>
        <w:instrText xml:space="preserve"> </w:instrText>
      </w:r>
      <w:r>
        <w:instrText xml:space="preserve">PAGEREF _Toc229215800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490E62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"_Toc229215801" </w:instrText>
      </w:r>
      <w:r>
        <w:fldChar w:fldCharType="separate"/>
      </w:r>
      <w:r>
        <w:rPr>
          <w:rStyle w:val="65"/>
        </w:rPr>
        <w:t xml:space="preserve">9.4 </w:t>
      </w:r>
      <w:r>
        <w:rPr>
          <w:rStyle w:val="65"/>
          <w:rFonts w:ascii="黑体" w:hAnsi="黑体" w:eastAsia="黑体"/>
        </w:rPr>
        <w:t>质量保证</w:t>
      </w:r>
      <w:r>
        <w:rPr>
          <w:rFonts w:hint="eastAsia"/>
        </w:rPr>
        <w:tab/>
      </w:r>
      <w:r>
        <w:rPr>
          <w:rFonts w:hint="eastAsia"/>
        </w:rPr>
        <w:fldChar w:fldCharType="begin"/>
      </w:r>
      <w:r>
        <w:rPr>
          <w:rFonts w:hint="eastAsia"/>
        </w:rPr>
        <w:instrText xml:space="preserve"> </w:instrText>
      </w:r>
      <w:r>
        <w:instrText xml:space="preserve">PAGEREF _Toc229215801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35DB285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"_Toc229215802" </w:instrText>
      </w:r>
      <w:r>
        <w:fldChar w:fldCharType="separate"/>
      </w:r>
      <w:r>
        <w:rPr>
          <w:rStyle w:val="65"/>
        </w:rPr>
        <w:t xml:space="preserve">9.5 </w:t>
      </w:r>
      <w:r>
        <w:rPr>
          <w:rStyle w:val="65"/>
          <w:rFonts w:ascii="黑体" w:hAnsi="黑体" w:eastAsia="黑体"/>
        </w:rPr>
        <w:t>设备验收</w:t>
      </w:r>
      <w:r>
        <w:rPr>
          <w:rFonts w:hint="eastAsia"/>
        </w:rPr>
        <w:tab/>
      </w:r>
      <w:r>
        <w:rPr>
          <w:rFonts w:hint="eastAsia"/>
        </w:rPr>
        <w:fldChar w:fldCharType="begin"/>
      </w:r>
      <w:r>
        <w:rPr>
          <w:rFonts w:hint="eastAsia"/>
        </w:rPr>
        <w:instrText xml:space="preserve"> </w:instrText>
      </w:r>
      <w:r>
        <w:instrText xml:space="preserve">PAGEREF _Toc229215802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33A82D5C">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55E0F764">
      <w:pPr>
        <w:snapToGrid w:val="0"/>
        <w:spacing w:line="360" w:lineRule="auto"/>
        <w:ind w:firstLine="560"/>
        <w:outlineLvl w:val="0"/>
        <w:rPr>
          <w:szCs w:val="21"/>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327F906B">
      <w:pPr>
        <w:spacing w:line="480" w:lineRule="auto"/>
        <w:outlineLvl w:val="0"/>
        <w:rPr>
          <w:rFonts w:eastAsia="黑体"/>
          <w:b/>
          <w:bCs/>
          <w:szCs w:val="21"/>
        </w:rPr>
      </w:pPr>
      <w:bookmarkStart w:id="5" w:name="_Toc224531919"/>
      <w:bookmarkStart w:id="6" w:name="_Toc229215752"/>
      <w:bookmarkStart w:id="7" w:name="_Toc23837"/>
      <w:bookmarkStart w:id="8" w:name="_Toc76025478"/>
      <w:bookmarkStart w:id="9" w:name="_Toc224274558"/>
      <w:bookmarkStart w:id="10" w:name="_Toc22168"/>
      <w:r>
        <w:rPr>
          <w:rFonts w:eastAsia="黑体"/>
          <w:b/>
          <w:bCs/>
          <w:szCs w:val="21"/>
        </w:rPr>
        <w:t>1 总则</w:t>
      </w:r>
      <w:bookmarkEnd w:id="5"/>
      <w:bookmarkEnd w:id="6"/>
      <w:bookmarkEnd w:id="7"/>
      <w:bookmarkEnd w:id="8"/>
      <w:bookmarkEnd w:id="9"/>
      <w:bookmarkEnd w:id="10"/>
    </w:p>
    <w:p w14:paraId="62D43196">
      <w:pPr>
        <w:pStyle w:val="29"/>
        <w:spacing w:line="360" w:lineRule="auto"/>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本技术规范书适用于中国南方电网公司电网设备采购的无人机机巢A及相关附件（无人机机巢） （广东、深圳）设备，提出了该类装置的功能设计、结构、性能、安装和试验等方面的技术要求。</w:t>
      </w:r>
    </w:p>
    <w:p w14:paraId="017F23BC">
      <w:pPr>
        <w:pStyle w:val="29"/>
        <w:spacing w:line="360" w:lineRule="auto"/>
        <w:rPr>
          <w:rFonts w:ascii="Times New Roman" w:hAnsi="Times New Roman"/>
          <w:kern w:val="0"/>
          <w:szCs w:val="21"/>
        </w:rPr>
      </w:pPr>
      <w:r>
        <w:rPr>
          <w:rFonts w:ascii="Times New Roman" w:hAnsi="Times New Roman"/>
          <w:kern w:val="0"/>
          <w:szCs w:val="21"/>
        </w:rPr>
        <w:t>1.2</w:t>
      </w:r>
      <w:r>
        <w:rPr>
          <w:rFonts w:hint="eastAsia" w:ascii="Times New Roman" w:hAnsi="Times New Roman"/>
          <w:kern w:val="0"/>
          <w:szCs w:val="21"/>
        </w:rPr>
        <w:t>本技术条件提出的是最低限度的技术要求。凡本技术条件中未规定，但在相关设备的国家标准或</w:t>
      </w:r>
      <w:r>
        <w:rPr>
          <w:rFonts w:ascii="Times New Roman" w:hAnsi="Times New Roman"/>
          <w:kern w:val="0"/>
          <w:szCs w:val="21"/>
        </w:rPr>
        <w:t>IEC</w:t>
      </w:r>
      <w:r>
        <w:rPr>
          <w:rFonts w:hint="eastAsia" w:ascii="Times New Roman" w:hAnsi="Times New Roman"/>
          <w:kern w:val="0"/>
          <w:szCs w:val="21"/>
        </w:rPr>
        <w:t>标准中有规定的规范条文，投标方应按相应标准的条文进行设备设计、制造、试验和安装。对国家有关安全、环保等强制性标准，必须满足其要求。</w:t>
      </w:r>
    </w:p>
    <w:p w14:paraId="058A876B">
      <w:pPr>
        <w:pStyle w:val="29"/>
        <w:spacing w:line="360" w:lineRule="auto"/>
        <w:rPr>
          <w:rFonts w:ascii="Times New Roman" w:hAnsi="Times New Roman"/>
          <w:kern w:val="0"/>
          <w:szCs w:val="21"/>
        </w:rPr>
      </w:pPr>
      <w:r>
        <w:rPr>
          <w:rFonts w:ascii="Times New Roman" w:hAnsi="Times New Roman"/>
          <w:kern w:val="0"/>
          <w:szCs w:val="21"/>
        </w:rPr>
        <w:t>1.3</w:t>
      </w:r>
      <w:r>
        <w:rPr>
          <w:rFonts w:hint="eastAsia" w:ascii="Times New Roman" w:hAnsi="Times New Roman"/>
          <w:kern w:val="0"/>
          <w:szCs w:val="21"/>
        </w:rPr>
        <w:t>如果投标方没有以书面形式对本规范书的条文提出异议，则意味着投标方提供的设备完全符合本规范书的要求。如有异议，不管多么微小，都应在报价书中以</w:t>
      </w:r>
      <w:r>
        <w:rPr>
          <w:rFonts w:ascii="Times New Roman" w:hAnsi="Times New Roman"/>
          <w:kern w:val="0"/>
          <w:szCs w:val="21"/>
        </w:rPr>
        <w:t>“</w:t>
      </w:r>
      <w:r>
        <w:rPr>
          <w:rFonts w:hint="eastAsia" w:ascii="Times New Roman" w:hAnsi="Times New Roman"/>
          <w:kern w:val="0"/>
          <w:szCs w:val="21"/>
        </w:rPr>
        <w:t>对规范书的意见和同规范书的差异</w:t>
      </w:r>
      <w:r>
        <w:rPr>
          <w:rFonts w:ascii="Times New Roman" w:hAnsi="Times New Roman"/>
          <w:kern w:val="0"/>
          <w:szCs w:val="21"/>
        </w:rPr>
        <w:t>”</w:t>
      </w:r>
      <w:r>
        <w:rPr>
          <w:rFonts w:hint="eastAsia" w:ascii="Times New Roman" w:hAnsi="Times New Roman"/>
          <w:kern w:val="0"/>
          <w:szCs w:val="21"/>
        </w:rPr>
        <w:t>为标题的专门章节中加以详细描述。</w:t>
      </w:r>
    </w:p>
    <w:p w14:paraId="2E79B61E">
      <w:pPr>
        <w:pStyle w:val="29"/>
        <w:spacing w:line="360" w:lineRule="auto"/>
        <w:rPr>
          <w:rFonts w:ascii="Times New Roman" w:hAnsi="Times New Roman"/>
          <w:kern w:val="0"/>
          <w:szCs w:val="21"/>
        </w:rPr>
      </w:pPr>
      <w:r>
        <w:rPr>
          <w:rFonts w:ascii="Times New Roman" w:hAnsi="Times New Roman"/>
          <w:kern w:val="0"/>
          <w:szCs w:val="21"/>
        </w:rPr>
        <w:t>1.4</w:t>
      </w:r>
      <w:r>
        <w:rPr>
          <w:rFonts w:hint="eastAsia" w:ascii="Times New Roman" w:hAnsi="Times New Roman"/>
          <w:kern w:val="0"/>
          <w:szCs w:val="21"/>
        </w:rPr>
        <w:t>本技术规范书所使用的标准如遇与投标方所执行的标准不一致时，按较高标准执行。</w:t>
      </w:r>
    </w:p>
    <w:p w14:paraId="0E4C5C40">
      <w:pPr>
        <w:pStyle w:val="29"/>
        <w:spacing w:line="360" w:lineRule="auto"/>
        <w:rPr>
          <w:rFonts w:ascii="Times New Roman" w:hAnsi="Times New Roman"/>
          <w:kern w:val="0"/>
          <w:szCs w:val="21"/>
        </w:rPr>
      </w:pPr>
      <w:r>
        <w:rPr>
          <w:rFonts w:ascii="Times New Roman" w:hAnsi="Times New Roman"/>
          <w:kern w:val="0"/>
          <w:szCs w:val="21"/>
        </w:rPr>
        <w:t>1.</w:t>
      </w:r>
      <w:r>
        <w:rPr>
          <w:rFonts w:hint="eastAsia" w:ascii="Times New Roman" w:hAnsi="Times New Roman"/>
          <w:kern w:val="0"/>
          <w:szCs w:val="21"/>
        </w:rPr>
        <w:t>5本技术规范书经招标方、投标方双方确认后作为订货合同的技术附件，与合同正文具有同等的法律效力。</w:t>
      </w:r>
    </w:p>
    <w:p w14:paraId="227BB20B">
      <w:pPr>
        <w:pStyle w:val="29"/>
        <w:spacing w:line="360" w:lineRule="auto"/>
        <w:rPr>
          <w:rFonts w:ascii="Times New Roman" w:hAnsi="Times New Roman"/>
          <w:kern w:val="0"/>
          <w:szCs w:val="21"/>
        </w:rPr>
      </w:pPr>
      <w:r>
        <w:rPr>
          <w:rFonts w:ascii="Times New Roman" w:hAnsi="Times New Roman"/>
          <w:kern w:val="0"/>
          <w:szCs w:val="21"/>
        </w:rPr>
        <w:t>1.6</w:t>
      </w:r>
      <w:r>
        <w:rPr>
          <w:rFonts w:hint="eastAsia" w:ascii="Times New Roman" w:hAnsi="Times New Roman"/>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7E6A2752">
      <w:pPr>
        <w:pStyle w:val="29"/>
        <w:spacing w:line="360" w:lineRule="auto"/>
        <w:rPr>
          <w:rFonts w:ascii="Times New Roman" w:hAnsi="Times New Roman"/>
          <w:kern w:val="0"/>
          <w:szCs w:val="21"/>
        </w:rPr>
      </w:pPr>
      <w:r>
        <w:rPr>
          <w:rFonts w:hint="eastAsia" w:hAnsi="宋体" w:cs="宋体"/>
          <w:szCs w:val="21"/>
        </w:rPr>
        <w:t>投标人投标设备的技术参数如与招标书“技术要求”不符，应在 “差异表”（附表）中如实澄清，否则视为废标。</w:t>
      </w:r>
    </w:p>
    <w:p w14:paraId="49737CBF">
      <w:pPr>
        <w:pStyle w:val="29"/>
        <w:spacing w:line="360" w:lineRule="auto"/>
        <w:rPr>
          <w:rFonts w:ascii="Times New Roman" w:hAnsi="Times New Roman"/>
          <w:kern w:val="0"/>
          <w:szCs w:val="21"/>
        </w:rPr>
      </w:pPr>
      <w:r>
        <w:rPr>
          <w:rFonts w:ascii="Times New Roman" w:hAnsi="Times New Roman"/>
          <w:kern w:val="0"/>
          <w:szCs w:val="21"/>
        </w:rPr>
        <w:t>1.7</w:t>
      </w:r>
      <w:r>
        <w:rPr>
          <w:rFonts w:hint="eastAsia" w:ascii="Times New Roman" w:hAnsi="Times New Roman"/>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6E8588AC">
      <w:pPr>
        <w:pStyle w:val="29"/>
        <w:spacing w:line="360" w:lineRule="auto"/>
        <w:rPr>
          <w:rFonts w:ascii="Times New Roman" w:hAnsi="Times New Roman"/>
          <w:kern w:val="0"/>
          <w:szCs w:val="21"/>
        </w:rPr>
      </w:pPr>
      <w:r>
        <w:rPr>
          <w:rFonts w:ascii="Times New Roman" w:hAnsi="Times New Roman"/>
          <w:kern w:val="0"/>
          <w:szCs w:val="21"/>
        </w:rPr>
        <w:t>1.8</w:t>
      </w:r>
      <w:r>
        <w:rPr>
          <w:rFonts w:hint="eastAsia" w:ascii="Times New Roman" w:hAnsi="Times New Roman"/>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13D90DCC">
      <w:pPr>
        <w:pStyle w:val="29"/>
        <w:spacing w:line="360" w:lineRule="auto"/>
        <w:rPr>
          <w:rFonts w:ascii="Times New Roman" w:hAnsi="Times New Roman"/>
          <w:kern w:val="0"/>
          <w:szCs w:val="21"/>
        </w:rPr>
      </w:pPr>
      <w:r>
        <w:rPr>
          <w:rFonts w:hint="eastAsia" w:hAnsi="宋体" w:cs="宋体"/>
          <w:szCs w:val="21"/>
        </w:rPr>
        <w:t>投标人应按照本技术条件书中的要求提供相应文件及响应，如文件不全或不响应，应视为废标。</w:t>
      </w:r>
    </w:p>
    <w:p w14:paraId="08F30063">
      <w:pPr>
        <w:pStyle w:val="29"/>
        <w:spacing w:line="360" w:lineRule="auto"/>
        <w:rPr>
          <w:rFonts w:ascii="Times New Roman" w:hAnsi="Times New Roman"/>
          <w:kern w:val="0"/>
          <w:szCs w:val="21"/>
        </w:rPr>
      </w:pPr>
      <w:r>
        <w:rPr>
          <w:rFonts w:ascii="Times New Roman" w:hAnsi="Times New Roman"/>
          <w:kern w:val="0"/>
          <w:szCs w:val="21"/>
        </w:rPr>
        <w:t>1.9</w:t>
      </w:r>
      <w:r>
        <w:rPr>
          <w:rFonts w:hint="eastAsia" w:ascii="Times New Roman" w:hAnsi="Times New Roman"/>
          <w:kern w:val="0"/>
          <w:szCs w:val="21"/>
        </w:rPr>
        <w:t>本技术规范书未尽事宜，由招标方、投标方双方协商确定。</w:t>
      </w:r>
    </w:p>
    <w:p w14:paraId="6D628F0F">
      <w:pPr>
        <w:pStyle w:val="29"/>
        <w:spacing w:line="360" w:lineRule="auto"/>
        <w:rPr>
          <w:rFonts w:ascii="Times New Roman" w:hAnsi="Times New Roman"/>
          <w:kern w:val="0"/>
          <w:szCs w:val="21"/>
        </w:rPr>
      </w:pPr>
      <w:r>
        <w:rPr>
          <w:rFonts w:ascii="Times New Roman" w:hAnsi="Times New Roman"/>
          <w:kern w:val="0"/>
          <w:szCs w:val="21"/>
        </w:rPr>
        <w:t>1.10</w:t>
      </w:r>
      <w:r>
        <w:rPr>
          <w:rFonts w:hint="eastAsia" w:ascii="Times New Roman" w:hAnsi="Times New Roman"/>
          <w:kern w:val="0"/>
          <w:szCs w:val="21"/>
        </w:rPr>
        <w:t>投标方应提供不少于3年的产品质量保证期。</w:t>
      </w:r>
    </w:p>
    <w:p w14:paraId="79171C05">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069AE97A">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7FFB91F5">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711B5D63">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41DA82B2">
      <w:pPr>
        <w:pStyle w:val="29"/>
        <w:spacing w:line="360" w:lineRule="auto"/>
        <w:rPr>
          <w:rFonts w:ascii="Times New Roman" w:hAnsi="Times New Roman"/>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76D4B782">
      <w:pPr>
        <w:spacing w:line="480" w:lineRule="auto"/>
        <w:outlineLvl w:val="0"/>
        <w:rPr>
          <w:rFonts w:eastAsia="黑体"/>
          <w:b/>
          <w:bCs/>
          <w:szCs w:val="21"/>
        </w:rPr>
      </w:pPr>
      <w:bookmarkStart w:id="11" w:name="_Toc4714"/>
      <w:bookmarkStart w:id="12" w:name="_Toc23296"/>
      <w:bookmarkStart w:id="13" w:name="_Toc229215753"/>
      <w:bookmarkStart w:id="14" w:name="_Toc76025479"/>
      <w:r>
        <w:rPr>
          <w:rFonts w:eastAsia="黑体"/>
          <w:b/>
          <w:bCs/>
          <w:szCs w:val="21"/>
        </w:rPr>
        <w:t>2 工作范围</w:t>
      </w:r>
      <w:bookmarkEnd w:id="11"/>
      <w:bookmarkEnd w:id="12"/>
      <w:bookmarkEnd w:id="13"/>
      <w:bookmarkEnd w:id="14"/>
    </w:p>
    <w:p w14:paraId="5990F60E">
      <w:pPr>
        <w:pStyle w:val="3"/>
        <w:spacing w:before="0" w:after="0" w:line="360" w:lineRule="auto"/>
        <w:rPr>
          <w:rFonts w:ascii="Times New Roman" w:hAnsi="Times New Roman" w:eastAsia="黑体"/>
          <w:b w:val="0"/>
          <w:bCs/>
          <w:szCs w:val="21"/>
        </w:rPr>
      </w:pPr>
      <w:bookmarkStart w:id="15" w:name="_Toc229215754"/>
      <w:bookmarkStart w:id="16" w:name="_Toc76025480"/>
      <w:bookmarkStart w:id="17" w:name="_Toc28530"/>
      <w:bookmarkStart w:id="18" w:name="_Toc11781"/>
      <w:r>
        <w:rPr>
          <w:rFonts w:ascii="Times New Roman" w:hAnsi="Times New Roman" w:eastAsia="黑体"/>
          <w:b w:val="0"/>
          <w:bCs/>
          <w:szCs w:val="21"/>
        </w:rPr>
        <w:t xml:space="preserve">2.1 </w:t>
      </w:r>
      <w:r>
        <w:rPr>
          <w:rFonts w:hint="eastAsia" w:ascii="Times New Roman" w:hAnsi="Times New Roman" w:eastAsia="黑体"/>
          <w:b w:val="0"/>
          <w:bCs/>
          <w:szCs w:val="21"/>
        </w:rPr>
        <w:t>供货范围</w:t>
      </w:r>
      <w:bookmarkEnd w:id="15"/>
      <w:bookmarkEnd w:id="16"/>
      <w:bookmarkEnd w:id="17"/>
      <w:bookmarkEnd w:id="18"/>
    </w:p>
    <w:p w14:paraId="293C4C6E">
      <w:pPr>
        <w:spacing w:line="360" w:lineRule="auto"/>
        <w:ind w:left="210" w:firstLine="210"/>
        <w:rPr>
          <w:szCs w:val="21"/>
        </w:rPr>
      </w:pPr>
      <w:r>
        <w:rPr>
          <w:szCs w:val="21"/>
        </w:rPr>
        <w:t>合同供货范围为</w:t>
      </w:r>
      <w:r>
        <w:rPr>
          <w:rFonts w:hint="eastAsia"/>
          <w:szCs w:val="21"/>
        </w:rPr>
        <w:t>无人机机巢A及相关附件（无人机机巢） （广东、深圳）</w:t>
      </w:r>
      <w:r>
        <w:rPr>
          <w:szCs w:val="21"/>
        </w:rPr>
        <w:t>，详见专用部分附表2.2。</w:t>
      </w:r>
    </w:p>
    <w:p w14:paraId="094CED88">
      <w:pPr>
        <w:pStyle w:val="3"/>
        <w:spacing w:before="0" w:after="0" w:line="360" w:lineRule="auto"/>
        <w:rPr>
          <w:rFonts w:ascii="Times New Roman" w:hAnsi="Times New Roman" w:eastAsia="黑体"/>
          <w:b w:val="0"/>
          <w:bCs/>
          <w:szCs w:val="21"/>
        </w:rPr>
      </w:pPr>
      <w:bookmarkStart w:id="19" w:name="_Toc222993392"/>
      <w:bookmarkStart w:id="20" w:name="_Toc229215757"/>
      <w:bookmarkStart w:id="21" w:name="_Toc30637"/>
      <w:bookmarkStart w:id="22" w:name="_Toc6217"/>
      <w:bookmarkStart w:id="23" w:name="_Toc81989605"/>
      <w:bookmarkStart w:id="24" w:name="_Toc82140158"/>
      <w:r>
        <w:rPr>
          <w:rFonts w:ascii="Times New Roman" w:hAnsi="Times New Roman" w:eastAsia="黑体"/>
          <w:b w:val="0"/>
          <w:bCs/>
          <w:szCs w:val="21"/>
        </w:rPr>
        <w:t xml:space="preserve">2.2 </w:t>
      </w:r>
      <w:r>
        <w:rPr>
          <w:rFonts w:hint="eastAsia" w:ascii="Times New Roman" w:hAnsi="Times New Roman" w:eastAsia="黑体"/>
          <w:b w:val="0"/>
          <w:bCs/>
          <w:szCs w:val="21"/>
        </w:rPr>
        <w:t>服务界限</w:t>
      </w:r>
      <w:bookmarkEnd w:id="19"/>
    </w:p>
    <w:p w14:paraId="67413E84">
      <w:pPr>
        <w:adjustRightInd w:val="0"/>
        <w:snapToGrid w:val="0"/>
        <w:spacing w:line="360" w:lineRule="auto"/>
        <w:ind w:firstLine="424" w:firstLineChars="202"/>
        <w:rPr>
          <w:rFonts w:eastAsia="方正书宋简体"/>
          <w:szCs w:val="21"/>
        </w:rPr>
      </w:pPr>
      <w:r>
        <w:rPr>
          <w:rFonts w:hint="eastAsia" w:eastAsia="方正书宋简体"/>
          <w:szCs w:val="21"/>
        </w:rPr>
        <w:t xml:space="preserve">2.2.1  </w:t>
      </w:r>
      <w:r>
        <w:rPr>
          <w:rFonts w:eastAsia="方正书宋简体"/>
          <w:szCs w:val="21"/>
        </w:rPr>
        <w:t>本技术规范书适用于</w:t>
      </w:r>
      <w:r>
        <w:rPr>
          <w:rFonts w:hint="eastAsia" w:eastAsia="方正书宋简体"/>
          <w:szCs w:val="21"/>
        </w:rPr>
        <w:t>无人机机巢A及相关附件（无人机机巢） （广东、深圳）</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4D082C10">
      <w:pPr>
        <w:adjustRightInd w:val="0"/>
        <w:snapToGrid w:val="0"/>
        <w:spacing w:line="360" w:lineRule="auto"/>
        <w:ind w:firstLine="420" w:firstLineChars="200"/>
        <w:rPr>
          <w:szCs w:val="21"/>
        </w:rPr>
      </w:pPr>
      <w:r>
        <w:rPr>
          <w:rFonts w:hint="eastAsia"/>
          <w:szCs w:val="21"/>
        </w:rPr>
        <w:t>2.2.2</w:t>
      </w:r>
      <w:r>
        <w:rPr>
          <w:szCs w:val="21"/>
        </w:rPr>
        <w:t xml:space="preserve">  </w:t>
      </w:r>
      <w:r>
        <w:rPr>
          <w:rFonts w:hint="eastAsia"/>
          <w:szCs w:val="21"/>
        </w:rPr>
        <w:t>现场安装在投标方的技术指导和监督下由招标方完成。</w:t>
      </w:r>
    </w:p>
    <w:p w14:paraId="4D8F410C">
      <w:pPr>
        <w:adjustRightInd w:val="0"/>
        <w:snapToGrid w:val="0"/>
        <w:spacing w:line="360" w:lineRule="auto"/>
        <w:ind w:firstLine="424" w:firstLineChars="202"/>
        <w:rPr>
          <w:rFonts w:eastAsia="方正书宋简体"/>
          <w:szCs w:val="21"/>
        </w:rPr>
      </w:pPr>
      <w:r>
        <w:rPr>
          <w:rFonts w:hint="eastAsia" w:eastAsia="方正书宋简体"/>
          <w:szCs w:val="21"/>
        </w:rPr>
        <w:t xml:space="preserve">2.2.3  </w:t>
      </w:r>
      <w:r>
        <w:rPr>
          <w:rFonts w:eastAsia="方正书宋简体"/>
          <w:szCs w:val="21"/>
        </w:rPr>
        <w:t>本技术规范书未说明，但又与设计、制造、装配、试验、运输、包装、保管、安装和运行维护有关的技术要求，按条款3所规定的有关标准执行。</w:t>
      </w:r>
    </w:p>
    <w:p w14:paraId="0BBF3E08">
      <w:pPr>
        <w:pStyle w:val="3"/>
        <w:spacing w:before="0" w:after="0" w:line="360" w:lineRule="auto"/>
        <w:rPr>
          <w:rFonts w:ascii="Times New Roman" w:hAnsi="Times New Roman" w:eastAsia="黑体"/>
          <w:b w:val="0"/>
          <w:bCs/>
          <w:szCs w:val="21"/>
        </w:rPr>
      </w:pPr>
      <w:bookmarkStart w:id="25" w:name="_Toc72859313"/>
      <w:bookmarkStart w:id="26" w:name="_Toc2654"/>
      <w:r>
        <w:rPr>
          <w:rFonts w:ascii="Times New Roman" w:hAnsi="Times New Roman" w:eastAsia="黑体"/>
          <w:b w:val="0"/>
          <w:bCs/>
          <w:szCs w:val="21"/>
        </w:rPr>
        <w:t>2.3</w:t>
      </w:r>
      <w:r>
        <w:rPr>
          <w:rFonts w:hint="eastAsia" w:ascii="Times New Roman" w:hAnsi="Times New Roman" w:eastAsia="黑体"/>
          <w:b w:val="0"/>
          <w:bCs/>
          <w:szCs w:val="21"/>
        </w:rPr>
        <w:t xml:space="preserve"> 服务范围</w:t>
      </w:r>
      <w:bookmarkEnd w:id="25"/>
      <w:bookmarkEnd w:id="26"/>
    </w:p>
    <w:p w14:paraId="42BB761F">
      <w:pPr>
        <w:spacing w:line="360" w:lineRule="auto"/>
        <w:ind w:firstLine="420" w:firstLineChars="200"/>
        <w:rPr>
          <w:szCs w:val="21"/>
        </w:rPr>
      </w:pPr>
      <w:r>
        <w:rPr>
          <w:szCs w:val="21"/>
        </w:rPr>
        <w:t xml:space="preserve">2.3.1  </w:t>
      </w:r>
      <w:r>
        <w:rPr>
          <w:rFonts w:hint="eastAsia"/>
          <w:szCs w:val="21"/>
        </w:rPr>
        <w:t>投标方应按本技术规范书的要求提供全新的、合格的充电式机巢及其附属设备、备品备件。投标方所提供的组件或附件如需向第三方外购时，投标方应对质量向招标方负责，并提供相应出厂和验收证明。</w:t>
      </w:r>
    </w:p>
    <w:p w14:paraId="2CAF6C76">
      <w:pPr>
        <w:spacing w:line="360" w:lineRule="auto"/>
        <w:ind w:firstLine="420" w:firstLineChars="200"/>
        <w:rPr>
          <w:szCs w:val="21"/>
        </w:rPr>
      </w:pPr>
      <w:r>
        <w:rPr>
          <w:szCs w:val="21"/>
        </w:rPr>
        <w:t xml:space="preserve">2.3.2  </w:t>
      </w:r>
      <w:r>
        <w:rPr>
          <w:rFonts w:hint="eastAsia"/>
          <w:szCs w:val="21"/>
        </w:rPr>
        <w:t>供货范围</w:t>
      </w:r>
    </w:p>
    <w:p w14:paraId="60E0C59B">
      <w:pPr>
        <w:spacing w:line="360" w:lineRule="auto"/>
        <w:ind w:firstLine="420" w:firstLineChars="200"/>
        <w:rPr>
          <w:szCs w:val="21"/>
        </w:rPr>
      </w:pPr>
      <w:r>
        <w:rPr>
          <w:rFonts w:hint="eastAsia"/>
          <w:szCs w:val="21"/>
        </w:rPr>
        <w:t>供货设备技术规格一览表详见专用部分。供货范围包括：</w:t>
      </w:r>
    </w:p>
    <w:p w14:paraId="2A09A3E0">
      <w:pPr>
        <w:spacing w:line="360" w:lineRule="auto"/>
        <w:ind w:left="210" w:firstLine="210"/>
        <w:rPr>
          <w:szCs w:val="21"/>
        </w:rPr>
      </w:pPr>
      <w:r>
        <w:rPr>
          <w:rFonts w:hint="eastAsia"/>
          <w:szCs w:val="21"/>
        </w:rPr>
        <w:t>（</w:t>
      </w:r>
      <w:r>
        <w:rPr>
          <w:szCs w:val="21"/>
        </w:rPr>
        <w:t>a</w:t>
      </w:r>
      <w:r>
        <w:rPr>
          <w:rFonts w:hint="eastAsia"/>
          <w:szCs w:val="21"/>
        </w:rPr>
        <w:t>）无人机机巢、配套无人机及相关配件等。</w:t>
      </w:r>
    </w:p>
    <w:p w14:paraId="4EE096AD">
      <w:pPr>
        <w:spacing w:line="360" w:lineRule="auto"/>
        <w:ind w:left="210" w:firstLine="210"/>
        <w:rPr>
          <w:szCs w:val="21"/>
        </w:rPr>
      </w:pPr>
      <w:r>
        <w:rPr>
          <w:rFonts w:hint="eastAsia"/>
          <w:szCs w:val="21"/>
        </w:rPr>
        <w:t>（</w:t>
      </w:r>
      <w:r>
        <w:rPr>
          <w:szCs w:val="21"/>
        </w:rPr>
        <w:t>b</w:t>
      </w:r>
      <w:r>
        <w:rPr>
          <w:rFonts w:hint="eastAsia"/>
          <w:szCs w:val="21"/>
        </w:rPr>
        <w:t>）无人机机巢管理软件、配套工作站服务器等。</w:t>
      </w:r>
    </w:p>
    <w:p w14:paraId="19013D92">
      <w:pPr>
        <w:spacing w:line="360" w:lineRule="auto"/>
        <w:ind w:firstLine="420" w:firstLineChars="200"/>
        <w:rPr>
          <w:szCs w:val="21"/>
        </w:rPr>
      </w:pPr>
      <w:r>
        <w:rPr>
          <w:rFonts w:hint="eastAsia"/>
          <w:szCs w:val="21"/>
        </w:rPr>
        <w:t>投标方提供的充电式机巢的具体规格、数量见供货范围及设备技术规格一览表（专用部分表</w:t>
      </w:r>
      <w:r>
        <w:rPr>
          <w:szCs w:val="21"/>
        </w:rPr>
        <w:t>2.1</w:t>
      </w:r>
      <w:r>
        <w:rPr>
          <w:rFonts w:hint="eastAsia"/>
          <w:szCs w:val="21"/>
        </w:rPr>
        <w:t>），投标方应如实填写“投标方保证”栏。</w:t>
      </w:r>
    </w:p>
    <w:p w14:paraId="5FA3D1E5">
      <w:pPr>
        <w:spacing w:line="360" w:lineRule="auto"/>
        <w:ind w:firstLine="420" w:firstLineChars="200"/>
        <w:rPr>
          <w:szCs w:val="21"/>
        </w:rPr>
      </w:pPr>
      <w:r>
        <w:rPr>
          <w:szCs w:val="21"/>
        </w:rPr>
        <w:t xml:space="preserve">2.3.3  </w:t>
      </w:r>
      <w:r>
        <w:rPr>
          <w:rFonts w:hint="eastAsia"/>
          <w:szCs w:val="21"/>
        </w:rPr>
        <w:t>工厂试验由投标方在生产厂家内完成，但应有招标方代表参加，参加工厂验收的人数及天数等规定详见规范书商务部分。</w:t>
      </w:r>
    </w:p>
    <w:p w14:paraId="2AB81F73">
      <w:pPr>
        <w:spacing w:line="360" w:lineRule="auto"/>
        <w:ind w:firstLine="420" w:firstLineChars="200"/>
        <w:rPr>
          <w:szCs w:val="21"/>
        </w:rPr>
      </w:pPr>
      <w:r>
        <w:rPr>
          <w:szCs w:val="21"/>
        </w:rPr>
        <w:t xml:space="preserve">2.3.4  </w:t>
      </w:r>
      <w:r>
        <w:rPr>
          <w:rFonts w:hint="eastAsia"/>
          <w:szCs w:val="21"/>
        </w:rPr>
        <w:t>装置从生产厂家到安装位置的运输全部由投标方完成，现场调试和安装在招标方指导下由投标方完成</w:t>
      </w:r>
      <w:r>
        <w:rPr>
          <w:rFonts w:hint="eastAsia"/>
        </w:rPr>
        <w:t>。</w:t>
      </w:r>
      <w:r>
        <w:rPr>
          <w:rFonts w:hint="eastAsia"/>
          <w:szCs w:val="21"/>
        </w:rPr>
        <w:t>投标方协助招标方按标准检查安装质量，处理调试投运过程中出现的问题，并提供备品、备件，做好销售服务工作</w:t>
      </w:r>
      <w:r>
        <w:rPr>
          <w:szCs w:val="21"/>
        </w:rPr>
        <w:t>.</w:t>
      </w:r>
      <w:r>
        <w:rPr>
          <w:rFonts w:hint="eastAsia"/>
          <w:szCs w:val="21"/>
        </w:rPr>
        <w:t>投标方应选派有经验的技术人员，对安装和运行人员免费培训。安装督导的工作范围及人数和天数等规定详见规范书商务部分。</w:t>
      </w:r>
    </w:p>
    <w:p w14:paraId="749B4FC6">
      <w:pPr>
        <w:spacing w:line="360" w:lineRule="auto"/>
        <w:ind w:firstLine="420" w:firstLineChars="200"/>
        <w:rPr>
          <w:szCs w:val="21"/>
        </w:rPr>
      </w:pPr>
      <w:r>
        <w:rPr>
          <w:szCs w:val="21"/>
        </w:rPr>
        <w:t xml:space="preserve">2.3.5  </w:t>
      </w:r>
      <w:r>
        <w:rPr>
          <w:rFonts w:hint="eastAsia"/>
          <w:szCs w:val="21"/>
        </w:rPr>
        <w:t>投标方应协助招标方解决设备运行中出现的问题。</w:t>
      </w:r>
    </w:p>
    <w:p w14:paraId="05504656">
      <w:pPr>
        <w:spacing w:line="360" w:lineRule="auto"/>
        <w:ind w:firstLine="420" w:firstLineChars="200"/>
        <w:rPr>
          <w:szCs w:val="21"/>
        </w:rPr>
      </w:pPr>
      <w:r>
        <w:rPr>
          <w:szCs w:val="21"/>
        </w:rPr>
        <w:t xml:space="preserve">2.3.6  </w:t>
      </w:r>
      <w:r>
        <w:rPr>
          <w:rFonts w:hint="eastAsia"/>
          <w:szCs w:val="21"/>
        </w:rPr>
        <w:t>设计联络会议的地点及招标方参加人员的人数和天数等规定详见规范书商务部分。</w:t>
      </w:r>
    </w:p>
    <w:p w14:paraId="73A6F7D4">
      <w:pPr>
        <w:spacing w:line="360" w:lineRule="auto"/>
        <w:ind w:firstLine="420" w:firstLineChars="200"/>
        <w:rPr>
          <w:szCs w:val="21"/>
        </w:rPr>
      </w:pPr>
      <w:r>
        <w:rPr>
          <w:szCs w:val="21"/>
        </w:rPr>
        <w:t xml:space="preserve">2.3.7  </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677E6EC2">
      <w:pPr>
        <w:adjustRightInd w:val="0"/>
        <w:snapToGrid w:val="0"/>
        <w:spacing w:line="360" w:lineRule="auto"/>
        <w:ind w:firstLine="420" w:firstLineChars="200"/>
        <w:rPr>
          <w:szCs w:val="21"/>
        </w:rPr>
      </w:pPr>
      <w:r>
        <w:rPr>
          <w:szCs w:val="21"/>
        </w:rPr>
        <w:t xml:space="preserve">2.3.8  </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786BF44C">
      <w:pPr>
        <w:pStyle w:val="451"/>
        <w:adjustRightInd w:val="0"/>
        <w:snapToGrid w:val="0"/>
        <w:ind w:firstLine="424" w:firstLineChars="202"/>
        <w:rPr>
          <w:szCs w:val="21"/>
          <w:highlight w:val="yellow"/>
        </w:rPr>
      </w:pPr>
      <w:r>
        <w:rPr>
          <w:rFonts w:hint="eastAsia" w:cs="Times New Roman"/>
          <w:szCs w:val="21"/>
        </w:rPr>
        <w:t xml:space="preserve">2.3.9  </w:t>
      </w:r>
      <w:r>
        <w:rPr>
          <w:rFonts w:cs="Times New Roman"/>
          <w:szCs w:val="21"/>
        </w:rPr>
        <w:t>投标方应协助招标方解决设备运行中出现的问题。并及时排除故障恢复运行。投标方应免费提供远程技术服务，远程技术服务项目期限不受限于保修期，远程技术服务在设备报废前有效。</w:t>
      </w:r>
    </w:p>
    <w:p w14:paraId="6087F00F">
      <w:pPr>
        <w:pStyle w:val="3"/>
        <w:spacing w:before="0" w:after="0" w:line="360" w:lineRule="auto"/>
        <w:rPr>
          <w:rFonts w:ascii="Times New Roman" w:hAnsi="Times New Roman" w:eastAsia="黑体"/>
          <w:b w:val="0"/>
          <w:bCs/>
          <w:szCs w:val="21"/>
        </w:rPr>
      </w:pPr>
      <w:bookmarkStart w:id="27" w:name="_Toc222993393"/>
      <w:bookmarkStart w:id="28" w:name="_Toc19342"/>
      <w:bookmarkStart w:id="29" w:name="_Toc76025482"/>
      <w:bookmarkStart w:id="30" w:name="_Toc27859"/>
      <w:r>
        <w:rPr>
          <w:rFonts w:ascii="Times New Roman" w:hAnsi="Times New Roman" w:eastAsia="黑体"/>
          <w:b w:val="0"/>
          <w:bCs/>
          <w:szCs w:val="21"/>
        </w:rPr>
        <w:t>2.</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技术文件</w:t>
      </w:r>
      <w:bookmarkEnd w:id="27"/>
      <w:bookmarkEnd w:id="28"/>
      <w:bookmarkEnd w:id="29"/>
      <w:bookmarkEnd w:id="30"/>
    </w:p>
    <w:p w14:paraId="5A115161">
      <w:pPr>
        <w:spacing w:line="360" w:lineRule="auto"/>
        <w:rPr>
          <w:rFonts w:eastAsia="黑体"/>
          <w:szCs w:val="21"/>
        </w:rPr>
      </w:pPr>
      <w:r>
        <w:rPr>
          <w:szCs w:val="21"/>
        </w:rPr>
        <w:t xml:space="preserve">2.4.1  </w:t>
      </w:r>
      <w:r>
        <w:rPr>
          <w:rFonts w:hint="eastAsia"/>
          <w:szCs w:val="21"/>
        </w:rPr>
        <w:t>一般要求</w:t>
      </w:r>
    </w:p>
    <w:p w14:paraId="656BDF96">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766D662A">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5DF54FF1">
      <w:pPr>
        <w:adjustRightInd w:val="0"/>
        <w:snapToGrid w:val="0"/>
        <w:spacing w:line="360" w:lineRule="auto"/>
        <w:ind w:firstLine="420" w:firstLineChars="200"/>
        <w:rPr>
          <w:szCs w:val="21"/>
        </w:rPr>
      </w:pPr>
      <w:r>
        <w:rPr>
          <w:szCs w:val="21"/>
        </w:rPr>
        <w:t>3）对于其它没有列入合同技术资料清单，却是工程所必需的文件和资料，一经发现，投标方也应及时免费提供。如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2708C5F7">
      <w:pPr>
        <w:adjustRightInd w:val="0"/>
        <w:snapToGrid w:val="0"/>
        <w:spacing w:line="360" w:lineRule="auto"/>
        <w:ind w:firstLine="420" w:firstLineChars="200"/>
        <w:rPr>
          <w:szCs w:val="21"/>
        </w:rPr>
      </w:pPr>
      <w:r>
        <w:rPr>
          <w:szCs w:val="21"/>
        </w:rPr>
        <w:t>4）</w:t>
      </w:r>
      <w:r>
        <w:rPr>
          <w:rFonts w:hint="eastAsia"/>
          <w:szCs w:val="21"/>
        </w:rPr>
        <w:t>技术文件应包括外形尺寸图、安装使用说明书、材料和设备清单、试验报告。</w:t>
      </w:r>
    </w:p>
    <w:p w14:paraId="169F6069">
      <w:pPr>
        <w:spacing w:line="360" w:lineRule="auto"/>
        <w:rPr>
          <w:rFonts w:eastAsia="黑体"/>
          <w:szCs w:val="21"/>
        </w:rPr>
      </w:pPr>
      <w:r>
        <w:rPr>
          <w:szCs w:val="21"/>
        </w:rPr>
        <w:t xml:space="preserve">2.4.2  </w:t>
      </w:r>
      <w:bookmarkStart w:id="31" w:name="_Toc240363504"/>
      <w:bookmarkStart w:id="32" w:name="_Toc240363364"/>
      <w:bookmarkStart w:id="33" w:name="_Toc240364367"/>
      <w:r>
        <w:rPr>
          <w:rFonts w:hint="eastAsia"/>
          <w:szCs w:val="21"/>
        </w:rPr>
        <w:t>设计联络</w:t>
      </w:r>
    </w:p>
    <w:bookmarkEnd w:id="31"/>
    <w:bookmarkEnd w:id="32"/>
    <w:bookmarkEnd w:id="33"/>
    <w:p w14:paraId="7B426126">
      <w:pPr>
        <w:adjustRightInd w:val="0"/>
        <w:snapToGrid w:val="0"/>
        <w:spacing w:line="360" w:lineRule="auto"/>
        <w:ind w:firstLine="420" w:firstLineChars="200"/>
        <w:rPr>
          <w:szCs w:val="21"/>
        </w:rPr>
      </w:pPr>
      <w:r>
        <w:rPr>
          <w:rFonts w:hint="eastAsia"/>
          <w:szCs w:val="21"/>
        </w:rPr>
        <w:t>1）供方应按设计需要随时开展设计联络工作，提供设计所需的相关资料，以保证需方工期要求。</w:t>
      </w:r>
    </w:p>
    <w:p w14:paraId="3C95FA2C">
      <w:pPr>
        <w:adjustRightInd w:val="0"/>
        <w:snapToGrid w:val="0"/>
        <w:spacing w:line="360" w:lineRule="auto"/>
        <w:ind w:firstLine="420" w:firstLineChars="200"/>
        <w:rPr>
          <w:szCs w:val="21"/>
        </w:rPr>
      </w:pPr>
      <w:r>
        <w:rPr>
          <w:rFonts w:hint="eastAsia"/>
          <w:szCs w:val="21"/>
        </w:rPr>
        <w:t>2）供方提供的图纸必须经需方代表确认。</w:t>
      </w:r>
    </w:p>
    <w:p w14:paraId="60AB3E21">
      <w:pPr>
        <w:pStyle w:val="3"/>
      </w:pPr>
      <w:bookmarkStart w:id="34" w:name="_Toc222993394"/>
      <w:r>
        <w:rPr>
          <w:rFonts w:hint="eastAsia"/>
        </w:rPr>
        <w:t>技术文件的组成</w:t>
      </w:r>
      <w:bookmarkEnd w:id="34"/>
    </w:p>
    <w:p w14:paraId="247B5128">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29E524DA">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56C3974F">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2890A2EB">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4FC6D674">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1A1E0C1D">
      <w:r>
        <w:rPr>
          <w:rFonts w:hint="eastAsia"/>
        </w:rPr>
        <w:t>6.提供中文操作手册和维护手册。</w:t>
      </w:r>
      <w:bookmarkEnd w:id="20"/>
      <w:bookmarkEnd w:id="21"/>
      <w:bookmarkEnd w:id="22"/>
    </w:p>
    <w:p w14:paraId="0DC38490">
      <w:pPr>
        <w:spacing w:line="480" w:lineRule="auto"/>
        <w:outlineLvl w:val="0"/>
        <w:rPr>
          <w:rFonts w:eastAsia="黑体"/>
          <w:b/>
          <w:bCs/>
          <w:szCs w:val="21"/>
        </w:rPr>
      </w:pPr>
      <w:bookmarkStart w:id="35" w:name="_Toc229215758"/>
      <w:bookmarkStart w:id="36" w:name="_Toc964"/>
      <w:bookmarkStart w:id="37" w:name="_Toc26216"/>
      <w:bookmarkStart w:id="38" w:name="_Toc76025483"/>
      <w:r>
        <w:rPr>
          <w:rFonts w:eastAsia="黑体"/>
          <w:b/>
          <w:bCs/>
          <w:szCs w:val="21"/>
        </w:rPr>
        <w:t>3 应遵循的主要标准</w:t>
      </w:r>
      <w:bookmarkEnd w:id="23"/>
      <w:bookmarkEnd w:id="24"/>
      <w:bookmarkEnd w:id="35"/>
      <w:bookmarkEnd w:id="36"/>
      <w:bookmarkEnd w:id="37"/>
      <w:bookmarkEnd w:id="38"/>
    </w:p>
    <w:p w14:paraId="20C13B7E">
      <w:pPr>
        <w:spacing w:line="360" w:lineRule="auto"/>
        <w:ind w:left="210" w:firstLine="420" w:firstLineChars="200"/>
        <w:rPr>
          <w:szCs w:val="21"/>
        </w:rPr>
      </w:pPr>
      <w:bookmarkStart w:id="39" w:name="_Toc76025484"/>
      <w:bookmarkStart w:id="40" w:name="_Toc229215759"/>
      <w:bookmarkStart w:id="41" w:name="_Toc4845"/>
      <w:bookmarkStart w:id="42" w:name="_Toc16488"/>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30140693">
      <w:pPr>
        <w:spacing w:line="360" w:lineRule="auto"/>
        <w:ind w:firstLine="420" w:firstLineChars="200"/>
        <w:rPr>
          <w:szCs w:val="21"/>
        </w:rPr>
      </w:pPr>
      <w:r>
        <w:rPr>
          <w:rFonts w:hint="eastAsia"/>
          <w:szCs w:val="21"/>
        </w:rPr>
        <w:t>GB/T 4208-2017 外壳防护等级（IP代码）</w:t>
      </w:r>
    </w:p>
    <w:p w14:paraId="0B4CF8EB">
      <w:pPr>
        <w:spacing w:line="360" w:lineRule="auto"/>
        <w:ind w:firstLine="420" w:firstLineChars="200"/>
        <w:rPr>
          <w:szCs w:val="21"/>
        </w:rPr>
      </w:pPr>
      <w:r>
        <w:rPr>
          <w:rFonts w:hint="eastAsia"/>
          <w:szCs w:val="21"/>
        </w:rPr>
        <w:t>GB/T 28591-2012 风力等级</w:t>
      </w:r>
    </w:p>
    <w:p w14:paraId="22F5F5BD">
      <w:pPr>
        <w:spacing w:line="360" w:lineRule="auto"/>
        <w:ind w:firstLine="420" w:firstLineChars="200"/>
        <w:rPr>
          <w:szCs w:val="21"/>
        </w:rPr>
      </w:pPr>
      <w:r>
        <w:rPr>
          <w:rFonts w:hint="eastAsia"/>
          <w:szCs w:val="21"/>
        </w:rPr>
        <w:t>GB 4943.1-2022 信息技术设备 安全 第1部分：通用要求GB/T 6388-1986 运输包装收发货标志</w:t>
      </w:r>
    </w:p>
    <w:p w14:paraId="50E10723">
      <w:pPr>
        <w:spacing w:line="360" w:lineRule="auto"/>
        <w:ind w:firstLine="420" w:firstLineChars="200"/>
        <w:rPr>
          <w:szCs w:val="21"/>
        </w:rPr>
      </w:pPr>
      <w:r>
        <w:rPr>
          <w:szCs w:val="21"/>
        </w:rPr>
        <w:t>GB 50395-2007 视频安防监控系统工程设计规范</w:t>
      </w:r>
    </w:p>
    <w:p w14:paraId="63DB9B63">
      <w:pPr>
        <w:spacing w:line="360" w:lineRule="auto"/>
        <w:ind w:firstLine="420" w:firstLineChars="200"/>
        <w:rPr>
          <w:szCs w:val="21"/>
        </w:rPr>
      </w:pPr>
      <w:r>
        <w:rPr>
          <w:rFonts w:hint="eastAsia"/>
          <w:szCs w:val="21"/>
        </w:rPr>
        <w:t>GB/T 191-2008 包装储运图示标志</w:t>
      </w:r>
    </w:p>
    <w:p w14:paraId="7AE4FE5A">
      <w:pPr>
        <w:spacing w:line="360" w:lineRule="auto"/>
        <w:ind w:firstLine="420" w:firstLineChars="200"/>
        <w:rPr>
          <w:szCs w:val="21"/>
        </w:rPr>
      </w:pPr>
      <w:r>
        <w:rPr>
          <w:rFonts w:hint="eastAsia"/>
          <w:szCs w:val="21"/>
        </w:rPr>
        <w:t>GB/T 2314-2008 电力金具通用技术条件</w:t>
      </w:r>
    </w:p>
    <w:p w14:paraId="3DFEB749">
      <w:pPr>
        <w:spacing w:line="360" w:lineRule="auto"/>
        <w:ind w:firstLine="420" w:firstLineChars="200"/>
        <w:rPr>
          <w:szCs w:val="21"/>
        </w:rPr>
      </w:pPr>
      <w:r>
        <w:rPr>
          <w:rFonts w:hint="eastAsia"/>
          <w:szCs w:val="21"/>
        </w:rPr>
        <w:t>GB/T 2317.2-2008 电力金具试验方法第2部分：电晕和无线电干扰试验</w:t>
      </w:r>
    </w:p>
    <w:p w14:paraId="6FCA3745">
      <w:pPr>
        <w:spacing w:line="360" w:lineRule="auto"/>
        <w:ind w:firstLine="420" w:firstLineChars="200"/>
        <w:rPr>
          <w:szCs w:val="21"/>
        </w:rPr>
      </w:pPr>
      <w:r>
        <w:rPr>
          <w:rFonts w:hint="eastAsia"/>
          <w:szCs w:val="21"/>
        </w:rPr>
        <w:t>GB/T 2317.3-2008 电力金具试验方法第3部分：热循环试验</w:t>
      </w:r>
    </w:p>
    <w:p w14:paraId="3BB74468">
      <w:pPr>
        <w:spacing w:line="360" w:lineRule="auto"/>
        <w:ind w:firstLine="420" w:firstLineChars="200"/>
        <w:rPr>
          <w:szCs w:val="21"/>
        </w:rPr>
      </w:pPr>
      <w:r>
        <w:rPr>
          <w:rFonts w:hint="eastAsia"/>
          <w:szCs w:val="21"/>
        </w:rPr>
        <w:t>GB/T 2317.4-2023 电力金具试验方法第4部分：验收规则</w:t>
      </w:r>
    </w:p>
    <w:p w14:paraId="00C82AD1">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1A1F5005">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3E4D9D38">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429544AC">
      <w:pPr>
        <w:spacing w:line="360" w:lineRule="auto"/>
        <w:ind w:firstLine="420" w:firstLineChars="200"/>
        <w:rPr>
          <w:szCs w:val="21"/>
        </w:rPr>
      </w:pPr>
      <w:r>
        <w:rPr>
          <w:rFonts w:hint="eastAsia"/>
        </w:rPr>
        <w:t>GB/T 2423.5-2019 环境试验 第2部分：试验方法 试验Ea和导则：冲击</w:t>
      </w:r>
    </w:p>
    <w:p w14:paraId="73785C0A">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6B6FD880">
      <w:pPr>
        <w:spacing w:line="360" w:lineRule="auto"/>
        <w:ind w:firstLine="420" w:firstLineChars="200"/>
        <w:rPr>
          <w:szCs w:val="21"/>
        </w:rPr>
      </w:pPr>
      <w:r>
        <w:rPr>
          <w:rFonts w:hint="eastAsia"/>
          <w:szCs w:val="21"/>
        </w:rPr>
        <w:t>GB/T 3482-2008 电子设备雷击试验方法</w:t>
      </w:r>
    </w:p>
    <w:p w14:paraId="3CD1A3DB">
      <w:pPr>
        <w:spacing w:line="360" w:lineRule="auto"/>
        <w:ind w:firstLine="420" w:firstLineChars="200"/>
        <w:rPr>
          <w:szCs w:val="21"/>
        </w:rPr>
      </w:pPr>
      <w:r>
        <w:rPr>
          <w:rFonts w:hint="eastAsia"/>
          <w:szCs w:val="21"/>
        </w:rPr>
        <w:t>GB/T 3512-2014 硫化橡胶或热塑性橡胶热空气加速老化和耐热试验</w:t>
      </w:r>
    </w:p>
    <w:p w14:paraId="5187DE0D">
      <w:pPr>
        <w:spacing w:line="360" w:lineRule="auto"/>
        <w:ind w:firstLine="420" w:firstLineChars="200"/>
        <w:rPr>
          <w:szCs w:val="21"/>
        </w:rPr>
      </w:pPr>
      <w:r>
        <w:rPr>
          <w:rFonts w:hint="eastAsia"/>
          <w:szCs w:val="21"/>
        </w:rPr>
        <w:t>GB/T 6587-2012 电子测量仪器通用规范GB/T 9969-2008  工业产品使用说明书总则</w:t>
      </w:r>
    </w:p>
    <w:p w14:paraId="645E7C3A">
      <w:pPr>
        <w:spacing w:line="360" w:lineRule="auto"/>
        <w:ind w:firstLine="420" w:firstLineChars="200"/>
        <w:rPr>
          <w:szCs w:val="21"/>
        </w:rPr>
      </w:pPr>
      <w:r>
        <w:rPr>
          <w:rFonts w:hint="eastAsia"/>
          <w:szCs w:val="21"/>
        </w:rPr>
        <w:t>GB/T 13384-2008 机电产品包装通用技术条件</w:t>
      </w:r>
    </w:p>
    <w:p w14:paraId="17D09F4E">
      <w:pPr>
        <w:spacing w:line="360" w:lineRule="auto"/>
        <w:ind w:firstLine="420" w:firstLineChars="200"/>
        <w:rPr>
          <w:szCs w:val="21"/>
        </w:rPr>
      </w:pPr>
      <w:r>
        <w:rPr>
          <w:rFonts w:hint="eastAsia"/>
          <w:szCs w:val="21"/>
        </w:rPr>
        <w:t>GB/T 17626.2-2006 电磁兼容试验和测量技术　静电放电抗扰度试验</w:t>
      </w:r>
    </w:p>
    <w:p w14:paraId="397C2BD5">
      <w:pPr>
        <w:spacing w:line="360" w:lineRule="auto"/>
        <w:ind w:firstLine="420" w:firstLineChars="200"/>
        <w:rPr>
          <w:szCs w:val="21"/>
        </w:rPr>
      </w:pPr>
      <w:r>
        <w:rPr>
          <w:rFonts w:hint="eastAsia"/>
          <w:szCs w:val="21"/>
        </w:rPr>
        <w:t>GB/T 17626.3-2016 电磁兼容试验和测量技术　射频电磁场辐射抗扰度试验</w:t>
      </w:r>
    </w:p>
    <w:p w14:paraId="6BAA6291">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02944CDD">
      <w:pPr>
        <w:spacing w:line="360" w:lineRule="auto"/>
        <w:ind w:firstLine="420" w:firstLineChars="200"/>
        <w:rPr>
          <w:szCs w:val="21"/>
        </w:rPr>
      </w:pPr>
      <w:r>
        <w:rPr>
          <w:rFonts w:hint="eastAsia"/>
          <w:szCs w:val="21"/>
        </w:rPr>
        <w:t>GB/T 17626.5-2019 电磁兼容试验和测量技术浪涌（冲击）抗扰度试验</w:t>
      </w:r>
    </w:p>
    <w:p w14:paraId="0E557B40">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00660C3D">
      <w:pPr>
        <w:spacing w:line="360" w:lineRule="auto"/>
        <w:ind w:firstLine="420" w:firstLineChars="200"/>
        <w:rPr>
          <w:szCs w:val="21"/>
        </w:rPr>
      </w:pPr>
      <w:r>
        <w:rPr>
          <w:rFonts w:hint="eastAsia"/>
          <w:szCs w:val="21"/>
        </w:rPr>
        <w:t>GB/T 17626.8-2006 电磁兼容试验和测量技术　工频磁场抗扰度试验</w:t>
      </w:r>
    </w:p>
    <w:p w14:paraId="65F03D4D">
      <w:pPr>
        <w:spacing w:line="360" w:lineRule="auto"/>
        <w:ind w:firstLine="420" w:firstLineChars="200"/>
        <w:rPr>
          <w:szCs w:val="21"/>
        </w:rPr>
      </w:pPr>
      <w:r>
        <w:rPr>
          <w:rFonts w:hint="eastAsia"/>
          <w:szCs w:val="21"/>
        </w:rPr>
        <w:t>GB/T 17626.9-2011 电磁兼容试验和测量技术　脉冲磁场抗扰度试验</w:t>
      </w:r>
    </w:p>
    <w:p w14:paraId="4C6C9534">
      <w:pPr>
        <w:spacing w:line="360" w:lineRule="auto"/>
        <w:ind w:firstLine="420" w:firstLineChars="200"/>
        <w:rPr>
          <w:szCs w:val="21"/>
        </w:rPr>
      </w:pPr>
      <w:r>
        <w:rPr>
          <w:szCs w:val="21"/>
        </w:rPr>
        <w:t>Q/CSG 1203020 中国南方电网输电线路在线机巢通用技术规范</w:t>
      </w:r>
    </w:p>
    <w:p w14:paraId="7CA4D922">
      <w:pPr>
        <w:spacing w:line="360" w:lineRule="auto"/>
        <w:ind w:firstLine="420" w:firstLineChars="200"/>
        <w:rPr>
          <w:szCs w:val="21"/>
        </w:rPr>
      </w:pPr>
      <w:r>
        <w:rPr>
          <w:rFonts w:hint="eastAsia"/>
          <w:szCs w:val="21"/>
        </w:rPr>
        <w:t>Q/CSG 1204009-2015 中国南方电网电力监控系统安全防护技术规范</w:t>
      </w:r>
    </w:p>
    <w:p w14:paraId="5B2AE71C">
      <w:pPr>
        <w:spacing w:line="360" w:lineRule="auto"/>
        <w:ind w:firstLine="420" w:firstLineChars="200"/>
        <w:rPr>
          <w:szCs w:val="21"/>
        </w:rPr>
      </w:pPr>
      <w:r>
        <w:rPr>
          <w:rFonts w:hint="eastAsia"/>
          <w:szCs w:val="21"/>
        </w:rPr>
        <w:t>Q/CSG 2072003-2021 中国南方电网电力监控系统网络安全管理办法</w:t>
      </w:r>
    </w:p>
    <w:p w14:paraId="17F0FD75">
      <w:pPr>
        <w:spacing w:line="360" w:lineRule="auto"/>
        <w:ind w:firstLine="420" w:firstLineChars="200"/>
        <w:rPr>
          <w:szCs w:val="21"/>
        </w:rPr>
      </w:pPr>
      <w:r>
        <w:rPr>
          <w:szCs w:val="21"/>
        </w:rPr>
        <w:t>Q/CSG218006-2018 中国南方电网有限责任公司互联网应用管理办法</w:t>
      </w:r>
    </w:p>
    <w:p w14:paraId="133834A5">
      <w:pPr>
        <w:spacing w:line="360" w:lineRule="auto"/>
        <w:ind w:firstLine="420" w:firstLineChars="200"/>
        <w:rPr>
          <w:szCs w:val="21"/>
        </w:rPr>
      </w:pPr>
      <w:r>
        <w:rPr>
          <w:szCs w:val="21"/>
        </w:rPr>
        <w:t>Q/CSG 1205031-2020 输电线路在线监测通信规约及信息交互规范</w:t>
      </w:r>
    </w:p>
    <w:p w14:paraId="6E4847D3">
      <w:pPr>
        <w:spacing w:line="360" w:lineRule="auto"/>
        <w:ind w:firstLine="420" w:firstLineChars="200"/>
        <w:rPr>
          <w:szCs w:val="20"/>
        </w:rPr>
      </w:pPr>
      <w:r>
        <w:rPr>
          <w:rFonts w:hint="eastAsia"/>
          <w:szCs w:val="20"/>
        </w:rPr>
        <w:t>Q/CSG1210050-2020 南方电网电力全域物联网平台接入技术规范</w:t>
      </w:r>
    </w:p>
    <w:p w14:paraId="65F85818">
      <w:pPr>
        <w:spacing w:line="360" w:lineRule="auto"/>
        <w:ind w:firstLine="420" w:firstLineChars="200"/>
        <w:jc w:val="left"/>
        <w:rPr>
          <w:szCs w:val="20"/>
        </w:rPr>
      </w:pPr>
      <w:r>
        <w:rPr>
          <w:rFonts w:hint="eastAsia"/>
          <w:szCs w:val="21"/>
        </w:rPr>
        <w:t>Q/CSG 1210052-2020 南方电网电力全域物联网平台技术规范</w:t>
      </w:r>
    </w:p>
    <w:p w14:paraId="03588709">
      <w:pPr>
        <w:spacing w:line="360" w:lineRule="auto"/>
        <w:ind w:firstLine="420" w:firstLineChars="200"/>
        <w:jc w:val="left"/>
        <w:rPr>
          <w:szCs w:val="20"/>
        </w:rPr>
      </w:pPr>
      <w:r>
        <w:rPr>
          <w:rFonts w:hint="eastAsia"/>
          <w:szCs w:val="20"/>
        </w:rPr>
        <w:t>中国南方电网有限责任公司送样检测业务指导书</w:t>
      </w:r>
    </w:p>
    <w:p w14:paraId="76411079">
      <w:pPr>
        <w:spacing w:line="360" w:lineRule="auto"/>
        <w:ind w:firstLine="420" w:firstLineChars="200"/>
        <w:jc w:val="left"/>
        <w:rPr>
          <w:szCs w:val="20"/>
        </w:rPr>
      </w:pPr>
      <w:r>
        <w:rPr>
          <w:rFonts w:hint="eastAsia"/>
          <w:szCs w:val="20"/>
        </w:rPr>
        <w:t>中国南方电网有限责任公司到货抽检业务指导书</w:t>
      </w:r>
    </w:p>
    <w:p w14:paraId="3921F89B">
      <w:pPr>
        <w:widowControl/>
        <w:spacing w:line="360" w:lineRule="auto"/>
        <w:ind w:firstLine="420" w:firstLineChars="200"/>
        <w:jc w:val="left"/>
        <w:rPr>
          <w:szCs w:val="21"/>
        </w:rPr>
      </w:pPr>
      <w:r>
        <w:rPr>
          <w:rFonts w:hint="eastAsia"/>
          <w:szCs w:val="20"/>
        </w:rPr>
        <w:t>中国南方电网有限责任公司专项抽检业务指导书</w:t>
      </w:r>
    </w:p>
    <w:p w14:paraId="674B1584">
      <w:pPr>
        <w:spacing w:line="480" w:lineRule="auto"/>
        <w:outlineLvl w:val="0"/>
        <w:rPr>
          <w:rFonts w:eastAsia="黑体"/>
          <w:b/>
          <w:bCs/>
          <w:szCs w:val="21"/>
        </w:rPr>
      </w:pPr>
      <w:r>
        <w:rPr>
          <w:rFonts w:eastAsia="黑体"/>
          <w:b/>
          <w:bCs/>
          <w:szCs w:val="21"/>
        </w:rPr>
        <w:t>4 使用条件</w:t>
      </w:r>
      <w:bookmarkEnd w:id="39"/>
      <w:bookmarkEnd w:id="40"/>
      <w:bookmarkEnd w:id="41"/>
      <w:bookmarkEnd w:id="42"/>
    </w:p>
    <w:p w14:paraId="46856688">
      <w:pPr>
        <w:adjustRightInd w:val="0"/>
        <w:snapToGrid w:val="0"/>
        <w:spacing w:line="360" w:lineRule="auto"/>
        <w:outlineLvl w:val="1"/>
        <w:rPr>
          <w:rFonts w:eastAsia="黑体"/>
          <w:szCs w:val="21"/>
        </w:rPr>
      </w:pPr>
      <w:bookmarkStart w:id="43" w:name="_Toc24133"/>
      <w:bookmarkStart w:id="44" w:name="_Toc296359207"/>
      <w:bookmarkStart w:id="45" w:name="_Toc322532854"/>
      <w:bookmarkStart w:id="46" w:name="_Toc76025485"/>
      <w:bookmarkStart w:id="47" w:name="_Toc426040192"/>
      <w:bookmarkStart w:id="48" w:name="_Toc494551787"/>
      <w:bookmarkStart w:id="49" w:name="_Toc264380123"/>
      <w:bookmarkStart w:id="50" w:name="_Toc279769036"/>
      <w:bookmarkStart w:id="51" w:name="_Toc322527759"/>
      <w:bookmarkStart w:id="52" w:name="_Toc222993397"/>
      <w:bookmarkStart w:id="53" w:name="_Toc264460811"/>
      <w:bookmarkStart w:id="54" w:name="_Toc66780566"/>
      <w:bookmarkStart w:id="55" w:name="_Toc23392"/>
      <w:bookmarkStart w:id="56" w:name="_Toc349034886"/>
      <w:bookmarkStart w:id="57" w:name="_Toc296961937"/>
      <w:bookmarkStart w:id="58" w:name="_Toc229215762"/>
      <w:bookmarkStart w:id="59" w:name="_Toc31508"/>
      <w:bookmarkStart w:id="60" w:name="_Toc24623"/>
      <w:bookmarkStart w:id="61" w:name="_Toc76025487"/>
      <w:r>
        <w:rPr>
          <w:rFonts w:eastAsia="黑体"/>
          <w:szCs w:val="21"/>
        </w:rPr>
        <w:t>4.1 正常使用条件</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6BB59BC">
      <w:pPr>
        <w:spacing w:line="360" w:lineRule="auto"/>
        <w:ind w:firstLine="420" w:firstLineChars="200"/>
        <w:rPr>
          <w:szCs w:val="21"/>
        </w:rPr>
      </w:pPr>
      <w:r>
        <w:rPr>
          <w:rFonts w:hint="eastAsia"/>
          <w:szCs w:val="21"/>
        </w:rPr>
        <w:t>1）工作温度范围：</w:t>
      </w:r>
      <w:r>
        <w:rPr>
          <w:szCs w:val="21"/>
        </w:rPr>
        <w:sym w:font="Symbol" w:char="F02D"/>
      </w:r>
      <w:r>
        <w:rPr>
          <w:szCs w:val="21"/>
        </w:rPr>
        <w:t>2</w:t>
      </w:r>
      <w:r>
        <w:rPr>
          <w:rFonts w:hint="eastAsia"/>
          <w:szCs w:val="21"/>
        </w:rPr>
        <w:t>0</w:t>
      </w:r>
      <w:r>
        <w:rPr>
          <w:szCs w:val="21"/>
        </w:rPr>
        <w:t>℃～</w:t>
      </w:r>
      <w:r>
        <w:rPr>
          <w:rFonts w:hint="eastAsia"/>
          <w:szCs w:val="21"/>
        </w:rPr>
        <w:t>+</w:t>
      </w:r>
      <w:r>
        <w:rPr>
          <w:rFonts w:hint="eastAsia"/>
          <w:szCs w:val="21"/>
          <w:lang w:val="en-US" w:eastAsia="zh-CN"/>
        </w:rPr>
        <w:t>45</w:t>
      </w:r>
      <w:r>
        <w:rPr>
          <w:szCs w:val="21"/>
        </w:rPr>
        <w:t>℃</w:t>
      </w:r>
      <w:r>
        <w:rPr>
          <w:rFonts w:hint="eastAsia"/>
          <w:szCs w:val="21"/>
        </w:rPr>
        <w:t>；</w:t>
      </w:r>
    </w:p>
    <w:p w14:paraId="5C6E2B1B">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0978924A">
      <w:pPr>
        <w:pStyle w:val="102"/>
        <w:numPr>
          <w:ilvl w:val="255"/>
          <w:numId w:val="0"/>
        </w:numPr>
        <w:adjustRightInd w:val="0"/>
        <w:ind w:left="420"/>
        <w:rPr>
          <w:szCs w:val="21"/>
        </w:rPr>
      </w:pPr>
      <w:r>
        <w:rPr>
          <w:rFonts w:hint="eastAsia"/>
          <w:szCs w:val="21"/>
        </w:rPr>
        <w:t>3）</w:t>
      </w:r>
      <w:r>
        <w:rPr>
          <w:rFonts w:hint="eastAsia" w:ascii="Times New Roman" w:hAnsi="Times New Roman"/>
          <w:szCs w:val="21"/>
        </w:rPr>
        <w:t>卫星系统技术要求：仅支持BDS且兼容北斗3号及以下卫星系统。</w:t>
      </w:r>
    </w:p>
    <w:p w14:paraId="7190CE70">
      <w:pPr>
        <w:adjustRightInd w:val="0"/>
        <w:snapToGrid w:val="0"/>
        <w:spacing w:line="360" w:lineRule="auto"/>
        <w:outlineLvl w:val="1"/>
        <w:rPr>
          <w:rFonts w:eastAsia="黑体"/>
          <w:szCs w:val="21"/>
        </w:rPr>
      </w:pPr>
      <w:bookmarkStart w:id="62" w:name="_Toc66780567"/>
      <w:bookmarkStart w:id="63" w:name="_Toc426040193"/>
      <w:bookmarkStart w:id="64" w:name="_Toc222993398"/>
      <w:bookmarkStart w:id="65" w:name="_Toc264460812"/>
      <w:bookmarkStart w:id="66" w:name="_Toc296359208"/>
      <w:bookmarkStart w:id="67" w:name="_Toc264380124"/>
      <w:bookmarkStart w:id="68" w:name="_Toc296961938"/>
      <w:bookmarkStart w:id="69" w:name="_Toc264450245"/>
      <w:bookmarkStart w:id="70" w:name="_Toc28986"/>
      <w:bookmarkStart w:id="71" w:name="_Toc349034887"/>
      <w:bookmarkStart w:id="72" w:name="_Toc76025486"/>
      <w:bookmarkStart w:id="73" w:name="_Toc22529"/>
      <w:bookmarkStart w:id="74" w:name="_Toc322532855"/>
      <w:bookmarkStart w:id="75" w:name="_Toc494551788"/>
      <w:bookmarkStart w:id="76" w:name="_Toc322527760"/>
      <w:r>
        <w:rPr>
          <w:rFonts w:eastAsia="黑体"/>
          <w:szCs w:val="21"/>
        </w:rPr>
        <w:t>4.2 特殊使用条件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B4C894F">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223C87D3">
      <w:pPr>
        <w:spacing w:line="360" w:lineRule="auto"/>
        <w:outlineLvl w:val="0"/>
        <w:rPr>
          <w:rFonts w:eastAsia="黑体"/>
          <w:szCs w:val="21"/>
        </w:rPr>
      </w:pPr>
      <w:r>
        <w:rPr>
          <w:rFonts w:hint="eastAsia" w:eastAsia="黑体"/>
          <w:szCs w:val="21"/>
        </w:rPr>
        <w:t>5</w:t>
      </w:r>
      <w:r>
        <w:rPr>
          <w:rFonts w:eastAsia="黑体"/>
          <w:szCs w:val="21"/>
        </w:rPr>
        <w:t xml:space="preserve"> </w:t>
      </w:r>
      <w:r>
        <w:rPr>
          <w:rFonts w:hint="eastAsia" w:eastAsia="黑体"/>
          <w:szCs w:val="21"/>
        </w:rPr>
        <w:t>技术要求</w:t>
      </w:r>
      <w:bookmarkEnd w:id="58"/>
      <w:bookmarkEnd w:id="59"/>
      <w:bookmarkEnd w:id="60"/>
      <w:bookmarkEnd w:id="61"/>
    </w:p>
    <w:p w14:paraId="07336141">
      <w:pPr>
        <w:pStyle w:val="3"/>
        <w:spacing w:before="0" w:after="0" w:line="360" w:lineRule="auto"/>
        <w:rPr>
          <w:rFonts w:ascii="Times New Roman" w:hAnsi="Times New Roman" w:eastAsia="黑体"/>
          <w:szCs w:val="21"/>
        </w:rPr>
      </w:pPr>
      <w:bookmarkStart w:id="77" w:name="_Toc229215763"/>
      <w:bookmarkStart w:id="78" w:name="_Toc76025488"/>
      <w:bookmarkStart w:id="79" w:name="_Toc28742"/>
      <w:bookmarkStart w:id="80" w:name="_Toc22879"/>
      <w:r>
        <w:rPr>
          <w:rFonts w:hint="eastAsia" w:ascii="Times New Roman" w:hAnsi="Times New Roman" w:eastAsia="黑体"/>
          <w:b w:val="0"/>
          <w:bCs/>
          <w:szCs w:val="21"/>
        </w:rPr>
        <w:t>5</w:t>
      </w:r>
      <w:r>
        <w:rPr>
          <w:rFonts w:ascii="Times New Roman" w:hAnsi="Times New Roman" w:eastAsia="黑体"/>
          <w:b w:val="0"/>
          <w:bCs/>
          <w:szCs w:val="21"/>
        </w:rPr>
        <w:t>.1</w:t>
      </w:r>
      <w:r>
        <w:rPr>
          <w:rFonts w:hint="eastAsia" w:ascii="Times New Roman" w:hAnsi="Times New Roman" w:eastAsia="黑体"/>
          <w:b w:val="0"/>
          <w:bCs/>
          <w:szCs w:val="21"/>
        </w:rPr>
        <w:t>无人机机巢技术要求</w:t>
      </w:r>
      <w:bookmarkEnd w:id="77"/>
      <w:bookmarkEnd w:id="78"/>
      <w:bookmarkEnd w:id="79"/>
      <w:bookmarkEnd w:id="80"/>
    </w:p>
    <w:p w14:paraId="5926A58C">
      <w:pPr>
        <w:pStyle w:val="102"/>
        <w:numPr>
          <w:ilvl w:val="0"/>
          <w:numId w:val="26"/>
        </w:numPr>
        <w:tabs>
          <w:tab w:val="left" w:pos="851"/>
        </w:tabs>
        <w:spacing w:line="360" w:lineRule="auto"/>
        <w:ind w:firstLineChars="0"/>
        <w:rPr>
          <w:rFonts w:ascii="Times New Roman" w:hAnsi="Times New Roman"/>
          <w:szCs w:val="21"/>
        </w:rPr>
      </w:pPr>
      <w:r>
        <w:rPr>
          <w:rFonts w:hint="eastAsia" w:ascii="Times New Roman" w:hAnsi="Times New Roman"/>
          <w:szCs w:val="21"/>
        </w:rPr>
        <w:t>尺寸：≤长 650 毫米，宽 750 毫米，高 800 毫米</w:t>
      </w:r>
    </w:p>
    <w:p w14:paraId="3AA9C8C5">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整机重量</w:t>
      </w:r>
      <w:r>
        <w:rPr>
          <w:rFonts w:hint="eastAsia" w:ascii="Times New Roman" w:hAnsi="Times New Roman"/>
          <w:szCs w:val="21"/>
        </w:rPr>
        <w:t>：</w:t>
      </w:r>
      <w:r>
        <w:rPr>
          <w:rFonts w:hint="eastAsia" w:ascii="宋体" w:hAnsi="宋体" w:cs="宋体"/>
          <w:szCs w:val="21"/>
          <w:lang w:bidi="ar"/>
        </w:rPr>
        <w:t>≤55kg</w:t>
      </w:r>
    </w:p>
    <w:p w14:paraId="1E881066">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搭载无人机数量</w:t>
      </w:r>
      <w:r>
        <w:rPr>
          <w:rFonts w:hint="eastAsia" w:ascii="Times New Roman" w:hAnsi="Times New Roman"/>
          <w:szCs w:val="21"/>
        </w:rPr>
        <w:t>：</w:t>
      </w:r>
      <w:r>
        <w:rPr>
          <w:rFonts w:hint="eastAsia" w:ascii="宋体" w:hAnsi="宋体" w:cs="宋体"/>
          <w:szCs w:val="21"/>
          <w:lang w:bidi="ar"/>
        </w:rPr>
        <w:t>1台</w:t>
      </w:r>
    </w:p>
    <w:p w14:paraId="64E9E2EF">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最大巡检范围</w:t>
      </w:r>
      <w:r>
        <w:rPr>
          <w:rFonts w:hint="eastAsia" w:ascii="Times New Roman" w:hAnsi="Times New Roman"/>
          <w:szCs w:val="21"/>
        </w:rPr>
        <w:t>：</w:t>
      </w:r>
      <w:r>
        <w:rPr>
          <w:rFonts w:hint="eastAsia" w:ascii="宋体" w:hAnsi="宋体" w:cs="宋体"/>
          <w:szCs w:val="21"/>
          <w:lang w:bidi="ar"/>
        </w:rPr>
        <w:t>≥8000米</w:t>
      </w:r>
    </w:p>
    <w:p w14:paraId="7BB3C868">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szCs w:val="21"/>
          <w:lang w:bidi="ar"/>
        </w:rPr>
        <w:t>数据自动上传</w:t>
      </w:r>
      <w:r>
        <w:rPr>
          <w:rFonts w:ascii="Times New Roman" w:hAnsi="Times New Roman"/>
          <w:szCs w:val="21"/>
        </w:rPr>
        <w:t>：</w:t>
      </w:r>
      <w:r>
        <w:rPr>
          <w:rFonts w:hint="eastAsia" w:ascii="宋体" w:hAnsi="宋体" w:cs="宋体"/>
          <w:szCs w:val="21"/>
          <w:lang w:bidi="ar"/>
        </w:rPr>
        <w:t>支持数据自动上传</w:t>
      </w:r>
    </w:p>
    <w:p w14:paraId="44C226E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传感器</w:t>
      </w:r>
      <w:r>
        <w:rPr>
          <w:rFonts w:ascii="Times New Roman" w:hAnsi="Times New Roman"/>
          <w:szCs w:val="21"/>
        </w:rPr>
        <w:t>：</w:t>
      </w:r>
      <w:r>
        <w:rPr>
          <w:rFonts w:hint="eastAsia" w:ascii="Times New Roman" w:hAnsi="Times New Roman"/>
          <w:szCs w:val="21"/>
        </w:rPr>
        <w:t>具备风速、雨量、环境温度、水浸、舱内温度等传感器</w:t>
      </w:r>
    </w:p>
    <w:p w14:paraId="675A8D0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自主巡检功能：支持巡检航线自动导入，自主执行任务，无需人工干预</w:t>
      </w:r>
    </w:p>
    <w:p w14:paraId="17E253F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精准降落：支持RTK+视觉引导。光照条件充足条件下，降落误差≤20cm</w:t>
      </w:r>
    </w:p>
    <w:p w14:paraId="60BAEFB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无人值守运行：支持</w:t>
      </w:r>
    </w:p>
    <w:p w14:paraId="7E8AE49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远程实时图传：支持</w:t>
      </w:r>
    </w:p>
    <w:p w14:paraId="316F8B8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无人机系统自主开关机：支持</w:t>
      </w:r>
    </w:p>
    <w:p w14:paraId="1F47C56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紧急备降：支持</w:t>
      </w:r>
    </w:p>
    <w:p w14:paraId="1F6BFB3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远程运维功能：支持</w:t>
      </w:r>
    </w:p>
    <w:p w14:paraId="0C9088A8">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防护等级：不低于IP56</w:t>
      </w:r>
    </w:p>
    <w:p w14:paraId="1FD7403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信息安全：满足电网信息安全接入</w:t>
      </w:r>
    </w:p>
    <w:p w14:paraId="1FC6634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供电要求：100 伏至 240 伏（交流电）</w:t>
      </w:r>
    </w:p>
    <w:p w14:paraId="18DA8B15">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RTK基站卫星系统技术要求：仅支持BDS且兼容北斗3号及以下卫星系统</w:t>
      </w:r>
    </w:p>
    <w:p w14:paraId="13166FA3">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充电时间：从15% 充至 95%小于30分钟</w:t>
      </w:r>
    </w:p>
    <w:p w14:paraId="5EC56CD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媒体下载速率（机场）：无人机及机场间的最大下载速率不低于20MB/s</w:t>
      </w:r>
    </w:p>
    <w:p w14:paraId="56EE8AB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续航时间：备用电池续航不少于4小时</w:t>
      </w:r>
    </w:p>
    <w:p w14:paraId="184D6BC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支持车载部署：支持车载部署，无人机及机场在长时间车载移动过程中不会损坏</w:t>
      </w:r>
    </w:p>
    <w:p w14:paraId="6D2D439A">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4G 接入：设备可使用蜂窝模块和SIM卡通过4G实现网络接入</w:t>
      </w:r>
    </w:p>
    <w:p w14:paraId="7C876A9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应用程序：支持使用手机APP对机场进行部署、调试</w:t>
      </w:r>
    </w:p>
    <w:p w14:paraId="72124361">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平台扩展：平台支持二次开发以及对接现有软件平台</w:t>
      </w:r>
    </w:p>
    <w:p w14:paraId="41AFD68D">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私有化：软件平台支持私有化部署</w:t>
      </w:r>
    </w:p>
    <w:p w14:paraId="11C6B1DF">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边缘计算：设备具备边缘计算模块接口</w:t>
      </w:r>
    </w:p>
    <w:p w14:paraId="0EA278E7">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快速起飞：下达任务后，需要15秒内起飞</w:t>
      </w:r>
    </w:p>
    <w:p w14:paraId="0A04F4F0">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边飞边传：在执行自动任务时，能够实时的查看采集的媒体数据</w:t>
      </w:r>
    </w:p>
    <w:p w14:paraId="7B354572">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支持自动告警：集成告警系统，当检测到异常目标时，可以自动发送短信告警</w:t>
      </w:r>
    </w:p>
    <w:p w14:paraId="45B61156">
      <w:pPr>
        <w:pStyle w:val="102"/>
        <w:numPr>
          <w:ilvl w:val="0"/>
          <w:numId w:val="26"/>
        </w:numPr>
        <w:adjustRightInd w:val="0"/>
        <w:spacing w:line="360" w:lineRule="auto"/>
        <w:ind w:firstLineChars="0"/>
        <w:rPr>
          <w:rFonts w:ascii="Times New Roman" w:hAnsi="Times New Roman"/>
          <w:szCs w:val="21"/>
        </w:rPr>
      </w:pPr>
      <w:r>
        <w:rPr>
          <w:rFonts w:hint="eastAsia" w:ascii="Times New Roman" w:hAnsi="Times New Roman"/>
          <w:szCs w:val="21"/>
        </w:rPr>
        <w:t>智能变化检测：支持违建查处、耕地保护的自动对比检测</w:t>
      </w:r>
    </w:p>
    <w:p w14:paraId="74C3F1DF">
      <w:pPr>
        <w:pStyle w:val="3"/>
        <w:spacing w:before="0" w:after="0" w:line="360" w:lineRule="auto"/>
        <w:rPr>
          <w:rFonts w:ascii="Times New Roman" w:hAnsi="Times New Roman" w:eastAsia="黑体"/>
          <w:b w:val="0"/>
          <w:bCs/>
          <w:szCs w:val="21"/>
        </w:rPr>
      </w:pPr>
      <w:bookmarkStart w:id="81" w:name="_Toc229215764"/>
      <w:bookmarkStart w:id="82" w:name="_Toc76025489"/>
      <w:bookmarkStart w:id="83" w:name="_Toc21715"/>
      <w:bookmarkStart w:id="84" w:name="_Toc1947"/>
      <w:r>
        <w:rPr>
          <w:rFonts w:hint="eastAsia" w:ascii="Times New Roman" w:hAnsi="Times New Roman" w:eastAsia="黑体"/>
          <w:b w:val="0"/>
          <w:bCs/>
          <w:szCs w:val="21"/>
        </w:rPr>
        <w:t>5</w:t>
      </w:r>
      <w:r>
        <w:rPr>
          <w:rFonts w:ascii="Times New Roman" w:hAnsi="Times New Roman" w:eastAsia="黑体"/>
          <w:b w:val="0"/>
          <w:bCs/>
          <w:szCs w:val="21"/>
        </w:rPr>
        <w:t>.2</w:t>
      </w:r>
      <w:r>
        <w:rPr>
          <w:rFonts w:hint="eastAsia" w:ascii="Times New Roman" w:hAnsi="Times New Roman" w:eastAsia="黑体"/>
          <w:b w:val="0"/>
          <w:bCs/>
          <w:szCs w:val="21"/>
        </w:rPr>
        <w:t xml:space="preserve"> 机巢操作系统技术要求</w:t>
      </w:r>
      <w:bookmarkEnd w:id="81"/>
      <w:bookmarkEnd w:id="82"/>
      <w:bookmarkEnd w:id="83"/>
      <w:bookmarkEnd w:id="84"/>
    </w:p>
    <w:p w14:paraId="1C22EBDA">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支持在线用户数：≥100人</w:t>
      </w:r>
    </w:p>
    <w:p w14:paraId="02BEDD25">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支持并发操作用户数：≥20人</w:t>
      </w:r>
    </w:p>
    <w:p w14:paraId="6F368AD6">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系统功能：包括但不限于智能设备综合管控、巡检任务管理、巡检结果管理、设备台账管理、无人机实时图传监控、无人机作业航线管理与预览等</w:t>
      </w:r>
    </w:p>
    <w:p w14:paraId="1A792F01">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Times New Roman" w:hAnsi="Times New Roman"/>
          <w:szCs w:val="21"/>
        </w:rPr>
        <w:t>操作系统支持：Ubuntu、CentOS等主流Linux操作系统</w:t>
      </w:r>
    </w:p>
    <w:p w14:paraId="360CFC20">
      <w:pPr>
        <w:pStyle w:val="3"/>
        <w:spacing w:before="0" w:after="0" w:line="360" w:lineRule="auto"/>
        <w:rPr>
          <w:rFonts w:ascii="Times New Roman" w:hAnsi="Times New Roman" w:eastAsia="黑体"/>
          <w:b w:val="0"/>
          <w:bCs/>
          <w:szCs w:val="21"/>
        </w:rPr>
      </w:pPr>
      <w:bookmarkStart w:id="85" w:name="_Toc6365"/>
      <w:bookmarkStart w:id="86" w:name="_Toc3918"/>
      <w:bookmarkStart w:id="87" w:name="_Toc76025490"/>
      <w:bookmarkStart w:id="88" w:name="_Toc229215765"/>
      <w:r>
        <w:rPr>
          <w:rFonts w:hint="eastAsia" w:ascii="Times New Roman" w:hAnsi="Times New Roman" w:eastAsia="黑体"/>
          <w:b w:val="0"/>
          <w:bCs/>
          <w:szCs w:val="21"/>
        </w:rPr>
        <w:t>5</w:t>
      </w:r>
      <w:r>
        <w:rPr>
          <w:rFonts w:ascii="Times New Roman" w:hAnsi="Times New Roman" w:eastAsia="黑体"/>
          <w:b w:val="0"/>
          <w:bCs/>
          <w:szCs w:val="21"/>
        </w:rPr>
        <w:t xml:space="preserve">.3 </w:t>
      </w:r>
      <w:r>
        <w:rPr>
          <w:rFonts w:hint="eastAsia" w:ascii="Times New Roman" w:hAnsi="Times New Roman" w:eastAsia="黑体"/>
          <w:b w:val="0"/>
          <w:bCs/>
          <w:szCs w:val="21"/>
        </w:rPr>
        <w:t>可搭载无人机设备技术要求</w:t>
      </w:r>
      <w:bookmarkEnd w:id="85"/>
      <w:bookmarkEnd w:id="86"/>
      <w:bookmarkEnd w:id="87"/>
      <w:bookmarkEnd w:id="88"/>
    </w:p>
    <w:p w14:paraId="2B312B65">
      <w:pPr>
        <w:numPr>
          <w:ilvl w:val="0"/>
          <w:numId w:val="29"/>
        </w:numPr>
        <w:tabs>
          <w:tab w:val="left" w:pos="851"/>
          <w:tab w:val="clear" w:pos="840"/>
        </w:tabs>
        <w:adjustRightInd w:val="0"/>
        <w:spacing w:line="360" w:lineRule="auto"/>
        <w:ind w:left="420" w:firstLine="0"/>
        <w:rPr>
          <w:szCs w:val="21"/>
        </w:rPr>
      </w:pPr>
      <w:r>
        <w:rPr>
          <w:rFonts w:hint="eastAsia"/>
          <w:szCs w:val="21"/>
        </w:rPr>
        <w:t>最大起飞重量：≥ 2000 g</w:t>
      </w:r>
    </w:p>
    <w:p w14:paraId="185A9E61">
      <w:pPr>
        <w:numPr>
          <w:ilvl w:val="0"/>
          <w:numId w:val="29"/>
        </w:numPr>
        <w:tabs>
          <w:tab w:val="left" w:pos="851"/>
          <w:tab w:val="clear" w:pos="840"/>
        </w:tabs>
        <w:adjustRightInd w:val="0"/>
        <w:spacing w:line="360" w:lineRule="auto"/>
        <w:ind w:left="420" w:firstLine="0"/>
        <w:rPr>
          <w:szCs w:val="21"/>
        </w:rPr>
      </w:pPr>
      <w:r>
        <w:rPr>
          <w:rFonts w:hint="eastAsia"/>
          <w:szCs w:val="21"/>
        </w:rPr>
        <w:t>最长飞行时间：≥54 分钟</w:t>
      </w:r>
    </w:p>
    <w:p w14:paraId="677ABD29">
      <w:pPr>
        <w:numPr>
          <w:ilvl w:val="0"/>
          <w:numId w:val="29"/>
        </w:numPr>
        <w:tabs>
          <w:tab w:val="left" w:pos="851"/>
          <w:tab w:val="clear" w:pos="840"/>
        </w:tabs>
        <w:adjustRightInd w:val="0"/>
        <w:spacing w:line="360" w:lineRule="auto"/>
        <w:ind w:left="420" w:firstLine="0"/>
        <w:rPr>
          <w:szCs w:val="21"/>
        </w:rPr>
      </w:pPr>
      <w:r>
        <w:rPr>
          <w:rFonts w:hint="eastAsia"/>
          <w:szCs w:val="21"/>
        </w:rPr>
        <w:t>最大可抗风速：≥12m/s</w:t>
      </w:r>
    </w:p>
    <w:p w14:paraId="6AB7CA7F">
      <w:pPr>
        <w:numPr>
          <w:ilvl w:val="0"/>
          <w:numId w:val="29"/>
        </w:numPr>
        <w:tabs>
          <w:tab w:val="left" w:pos="851"/>
          <w:tab w:val="clear" w:pos="840"/>
        </w:tabs>
        <w:adjustRightInd w:val="0"/>
        <w:spacing w:line="360" w:lineRule="auto"/>
        <w:ind w:left="420" w:firstLine="0"/>
        <w:rPr>
          <w:szCs w:val="21"/>
        </w:rPr>
      </w:pPr>
      <w:r>
        <w:rPr>
          <w:rFonts w:hint="eastAsia"/>
          <w:szCs w:val="21"/>
        </w:rPr>
        <w:t>卫星系统技术要求：</w:t>
      </w:r>
      <w:r>
        <w:rPr>
          <w:szCs w:val="21"/>
        </w:rPr>
        <w:t>仅支持BDS且兼容北斗3号及以下卫星系统</w:t>
      </w:r>
    </w:p>
    <w:p w14:paraId="27E06CF7">
      <w:pPr>
        <w:numPr>
          <w:ilvl w:val="0"/>
          <w:numId w:val="29"/>
        </w:numPr>
        <w:tabs>
          <w:tab w:val="left" w:pos="851"/>
          <w:tab w:val="clear" w:pos="840"/>
        </w:tabs>
        <w:adjustRightInd w:val="0"/>
        <w:spacing w:line="360" w:lineRule="auto"/>
        <w:ind w:left="420" w:firstLine="0"/>
        <w:rPr>
          <w:szCs w:val="21"/>
        </w:rPr>
      </w:pPr>
      <w:r>
        <w:rPr>
          <w:rFonts w:hint="eastAsia"/>
          <w:szCs w:val="21"/>
        </w:rPr>
        <w:t>定位方式：视觉、卫星定位、RTK</w:t>
      </w:r>
    </w:p>
    <w:p w14:paraId="67C0F8C0">
      <w:pPr>
        <w:numPr>
          <w:ilvl w:val="0"/>
          <w:numId w:val="29"/>
        </w:numPr>
        <w:tabs>
          <w:tab w:val="left" w:pos="851"/>
          <w:tab w:val="clear" w:pos="840"/>
        </w:tabs>
        <w:adjustRightInd w:val="0"/>
        <w:spacing w:line="360" w:lineRule="auto"/>
        <w:ind w:left="420" w:firstLine="0"/>
        <w:rPr>
          <w:szCs w:val="21"/>
        </w:rPr>
      </w:pPr>
      <w:r>
        <w:rPr>
          <w:rFonts w:hint="eastAsia"/>
          <w:szCs w:val="21"/>
        </w:rPr>
        <w:t>相机类型：具有长焦可见光、中长焦可见光、广角可见光和红外热成像相机</w:t>
      </w:r>
    </w:p>
    <w:p w14:paraId="7113C05A">
      <w:pPr>
        <w:numPr>
          <w:ilvl w:val="0"/>
          <w:numId w:val="29"/>
        </w:numPr>
        <w:tabs>
          <w:tab w:val="left" w:pos="851"/>
          <w:tab w:val="clear" w:pos="840"/>
        </w:tabs>
        <w:adjustRightInd w:val="0"/>
        <w:spacing w:line="360" w:lineRule="auto"/>
        <w:ind w:left="420" w:firstLine="0"/>
        <w:rPr>
          <w:szCs w:val="21"/>
        </w:rPr>
      </w:pPr>
      <w:r>
        <w:rPr>
          <w:rFonts w:hint="eastAsia"/>
          <w:szCs w:val="21"/>
        </w:rPr>
        <w:t>广角相机CMOS：1/1.3英寸</w:t>
      </w:r>
    </w:p>
    <w:p w14:paraId="1DC73E66">
      <w:pPr>
        <w:numPr>
          <w:ilvl w:val="0"/>
          <w:numId w:val="29"/>
        </w:numPr>
        <w:tabs>
          <w:tab w:val="left" w:pos="851"/>
          <w:tab w:val="clear" w:pos="840"/>
        </w:tabs>
        <w:adjustRightInd w:val="0"/>
        <w:spacing w:line="360" w:lineRule="auto"/>
        <w:ind w:left="420" w:firstLine="0"/>
        <w:rPr>
          <w:szCs w:val="21"/>
        </w:rPr>
      </w:pPr>
      <w:r>
        <w:rPr>
          <w:rFonts w:hint="eastAsia"/>
          <w:szCs w:val="21"/>
        </w:rPr>
        <w:t>广角相机像素：具备广角相机，有效像素不低于4800万</w:t>
      </w:r>
    </w:p>
    <w:p w14:paraId="7FB192B6">
      <w:pPr>
        <w:numPr>
          <w:ilvl w:val="0"/>
          <w:numId w:val="29"/>
        </w:numPr>
        <w:tabs>
          <w:tab w:val="left" w:pos="851"/>
          <w:tab w:val="clear" w:pos="840"/>
        </w:tabs>
        <w:adjustRightInd w:val="0"/>
        <w:spacing w:line="360" w:lineRule="auto"/>
        <w:ind w:left="420" w:firstLine="0"/>
        <w:rPr>
          <w:szCs w:val="21"/>
        </w:rPr>
      </w:pPr>
      <w:r>
        <w:rPr>
          <w:rFonts w:hint="eastAsia"/>
          <w:szCs w:val="21"/>
        </w:rPr>
        <w:t>中长焦相机CMOS：具备中长焦相机，相机CMOS不低于1/1.3英寸</w:t>
      </w:r>
    </w:p>
    <w:p w14:paraId="5A565124">
      <w:pPr>
        <w:numPr>
          <w:ilvl w:val="0"/>
          <w:numId w:val="29"/>
        </w:numPr>
        <w:tabs>
          <w:tab w:val="left" w:pos="851"/>
          <w:tab w:val="clear" w:pos="840"/>
        </w:tabs>
        <w:adjustRightInd w:val="0"/>
        <w:spacing w:line="360" w:lineRule="auto"/>
        <w:ind w:left="420" w:firstLine="0"/>
        <w:rPr>
          <w:szCs w:val="21"/>
        </w:rPr>
      </w:pPr>
      <w:r>
        <w:rPr>
          <w:rFonts w:hint="eastAsia"/>
          <w:szCs w:val="21"/>
        </w:rPr>
        <w:t>中长焦相机像素：像素数不低于4800万</w:t>
      </w:r>
    </w:p>
    <w:p w14:paraId="3C73CA30">
      <w:pPr>
        <w:numPr>
          <w:ilvl w:val="0"/>
          <w:numId w:val="29"/>
        </w:numPr>
        <w:tabs>
          <w:tab w:val="left" w:pos="851"/>
          <w:tab w:val="clear" w:pos="840"/>
        </w:tabs>
        <w:adjustRightInd w:val="0"/>
        <w:spacing w:line="360" w:lineRule="auto"/>
        <w:ind w:left="420" w:firstLine="0"/>
        <w:rPr>
          <w:szCs w:val="21"/>
        </w:rPr>
      </w:pPr>
      <w:r>
        <w:rPr>
          <w:rFonts w:hint="eastAsia"/>
          <w:szCs w:val="21"/>
        </w:rPr>
        <w:t>长焦相机CMOS：具备长焦相机，相机CMOS不低于1/1.5英寸</w:t>
      </w:r>
    </w:p>
    <w:p w14:paraId="412073CC">
      <w:pPr>
        <w:numPr>
          <w:ilvl w:val="0"/>
          <w:numId w:val="29"/>
        </w:numPr>
        <w:tabs>
          <w:tab w:val="left" w:pos="851"/>
          <w:tab w:val="clear" w:pos="840"/>
        </w:tabs>
        <w:adjustRightInd w:val="0"/>
        <w:spacing w:line="360" w:lineRule="auto"/>
        <w:ind w:left="420" w:firstLine="0"/>
        <w:rPr>
          <w:szCs w:val="21"/>
        </w:rPr>
      </w:pPr>
      <w:r>
        <w:rPr>
          <w:rFonts w:hint="eastAsia"/>
          <w:szCs w:val="21"/>
        </w:rPr>
        <w:t>长焦相机像素：像素数不低于4800万</w:t>
      </w:r>
    </w:p>
    <w:p w14:paraId="15072337">
      <w:pPr>
        <w:numPr>
          <w:ilvl w:val="0"/>
          <w:numId w:val="29"/>
        </w:numPr>
        <w:tabs>
          <w:tab w:val="left" w:pos="851"/>
          <w:tab w:val="clear" w:pos="840"/>
        </w:tabs>
        <w:adjustRightInd w:val="0"/>
        <w:spacing w:line="360" w:lineRule="auto"/>
        <w:ind w:left="420" w:firstLine="0"/>
        <w:rPr>
          <w:szCs w:val="21"/>
        </w:rPr>
      </w:pPr>
      <w:r>
        <w:rPr>
          <w:rFonts w:hint="eastAsia"/>
          <w:szCs w:val="21"/>
        </w:rPr>
        <w:t>可见光相机变焦倍数：变焦倍数不低于112倍</w:t>
      </w:r>
    </w:p>
    <w:p w14:paraId="4DDEC11B">
      <w:pPr>
        <w:numPr>
          <w:ilvl w:val="0"/>
          <w:numId w:val="29"/>
        </w:numPr>
        <w:tabs>
          <w:tab w:val="left" w:pos="851"/>
          <w:tab w:val="clear" w:pos="840"/>
        </w:tabs>
        <w:adjustRightInd w:val="0"/>
        <w:spacing w:line="360" w:lineRule="auto"/>
        <w:ind w:left="420" w:firstLine="0"/>
        <w:rPr>
          <w:szCs w:val="21"/>
        </w:rPr>
      </w:pPr>
      <w:r>
        <w:rPr>
          <w:rFonts w:hint="eastAsia"/>
          <w:szCs w:val="21"/>
        </w:rPr>
        <w:t>红外传感器分辨率：≥640*512，超分模式≥1280*1024</w:t>
      </w:r>
    </w:p>
    <w:p w14:paraId="75A317A0">
      <w:pPr>
        <w:numPr>
          <w:ilvl w:val="0"/>
          <w:numId w:val="29"/>
        </w:numPr>
        <w:tabs>
          <w:tab w:val="left" w:pos="851"/>
          <w:tab w:val="clear" w:pos="840"/>
        </w:tabs>
        <w:adjustRightInd w:val="0"/>
        <w:spacing w:line="360" w:lineRule="auto"/>
        <w:ind w:left="420" w:firstLine="0"/>
        <w:rPr>
          <w:szCs w:val="21"/>
        </w:rPr>
      </w:pPr>
      <w:r>
        <w:rPr>
          <w:rFonts w:hint="eastAsia"/>
          <w:szCs w:val="21"/>
        </w:rPr>
        <w:t>红外传感器帧率：30Hz</w:t>
      </w:r>
    </w:p>
    <w:p w14:paraId="0CCE47C5">
      <w:pPr>
        <w:numPr>
          <w:ilvl w:val="0"/>
          <w:numId w:val="29"/>
        </w:numPr>
        <w:tabs>
          <w:tab w:val="left" w:pos="851"/>
          <w:tab w:val="clear" w:pos="840"/>
        </w:tabs>
        <w:adjustRightInd w:val="0"/>
        <w:spacing w:line="360" w:lineRule="auto"/>
        <w:ind w:left="420" w:firstLine="0"/>
        <w:rPr>
          <w:szCs w:val="21"/>
        </w:rPr>
      </w:pPr>
      <w:r>
        <w:rPr>
          <w:rFonts w:hint="eastAsia"/>
          <w:szCs w:val="21"/>
        </w:rPr>
        <w:t>红外热成像测温方式：支持点测温和区域测温</w:t>
      </w:r>
    </w:p>
    <w:p w14:paraId="60A400BE">
      <w:pPr>
        <w:numPr>
          <w:ilvl w:val="0"/>
          <w:numId w:val="29"/>
        </w:numPr>
        <w:tabs>
          <w:tab w:val="left" w:pos="851"/>
          <w:tab w:val="clear" w:pos="840"/>
        </w:tabs>
        <w:adjustRightInd w:val="0"/>
        <w:spacing w:line="360" w:lineRule="auto"/>
        <w:ind w:left="420" w:firstLine="0"/>
        <w:rPr>
          <w:szCs w:val="21"/>
        </w:rPr>
      </w:pPr>
      <w:r>
        <w:rPr>
          <w:rFonts w:hint="eastAsia"/>
          <w:szCs w:val="21"/>
        </w:rPr>
        <w:t>红外热成像相机变焦倍数：支持28倍数码变焦</w:t>
      </w:r>
    </w:p>
    <w:p w14:paraId="0EBD715D">
      <w:pPr>
        <w:numPr>
          <w:ilvl w:val="0"/>
          <w:numId w:val="29"/>
        </w:numPr>
        <w:tabs>
          <w:tab w:val="left" w:pos="851"/>
          <w:tab w:val="clear" w:pos="840"/>
        </w:tabs>
        <w:adjustRightInd w:val="0"/>
        <w:spacing w:line="360" w:lineRule="auto"/>
        <w:ind w:left="420" w:firstLine="0"/>
        <w:rPr>
          <w:szCs w:val="21"/>
        </w:rPr>
      </w:pPr>
      <w:r>
        <w:rPr>
          <w:rFonts w:hint="eastAsia"/>
          <w:szCs w:val="21"/>
        </w:rPr>
        <w:t>变焦方式：支持可见光与红外热成像联动变焦</w:t>
      </w:r>
    </w:p>
    <w:p w14:paraId="14B2A553">
      <w:pPr>
        <w:numPr>
          <w:ilvl w:val="0"/>
          <w:numId w:val="29"/>
        </w:numPr>
        <w:tabs>
          <w:tab w:val="left" w:pos="851"/>
          <w:tab w:val="clear" w:pos="840"/>
        </w:tabs>
        <w:adjustRightInd w:val="0"/>
        <w:spacing w:line="360" w:lineRule="auto"/>
        <w:ind w:left="420" w:firstLine="0"/>
        <w:rPr>
          <w:szCs w:val="21"/>
        </w:rPr>
      </w:pPr>
      <w:r>
        <w:rPr>
          <w:rFonts w:hint="eastAsia"/>
          <w:szCs w:val="21"/>
        </w:rPr>
        <w:t>稳定系统：具备三轴机械增稳云台（俯仰、横滚、平移）</w:t>
      </w:r>
    </w:p>
    <w:p w14:paraId="247D1EE5">
      <w:pPr>
        <w:numPr>
          <w:ilvl w:val="0"/>
          <w:numId w:val="29"/>
        </w:numPr>
        <w:tabs>
          <w:tab w:val="left" w:pos="851"/>
          <w:tab w:val="clear" w:pos="840"/>
        </w:tabs>
        <w:adjustRightInd w:val="0"/>
        <w:spacing w:line="360" w:lineRule="auto"/>
        <w:ind w:left="420" w:firstLine="0"/>
        <w:rPr>
          <w:szCs w:val="21"/>
        </w:rPr>
      </w:pPr>
      <w:r>
        <w:rPr>
          <w:rFonts w:hint="eastAsia"/>
          <w:szCs w:val="21"/>
        </w:rPr>
        <w:t>可见光相机视频：可见光相机支持4k30p视频录制</w:t>
      </w:r>
    </w:p>
    <w:p w14:paraId="6F170471">
      <w:pPr>
        <w:numPr>
          <w:ilvl w:val="0"/>
          <w:numId w:val="29"/>
        </w:numPr>
        <w:tabs>
          <w:tab w:val="left" w:pos="851"/>
          <w:tab w:val="clear" w:pos="840"/>
        </w:tabs>
        <w:adjustRightInd w:val="0"/>
        <w:spacing w:line="360" w:lineRule="auto"/>
        <w:ind w:left="420" w:firstLine="0"/>
        <w:rPr>
          <w:szCs w:val="21"/>
        </w:rPr>
      </w:pPr>
      <w:r>
        <w:rPr>
          <w:rFonts w:hint="eastAsia"/>
          <w:szCs w:val="21"/>
        </w:rPr>
        <w:t>激光测距模块：最远正入射量程1800m</w:t>
      </w:r>
    </w:p>
    <w:p w14:paraId="6112474E">
      <w:pPr>
        <w:numPr>
          <w:ilvl w:val="0"/>
          <w:numId w:val="29"/>
        </w:numPr>
        <w:tabs>
          <w:tab w:val="left" w:pos="851"/>
          <w:tab w:val="clear" w:pos="840"/>
        </w:tabs>
        <w:adjustRightInd w:val="0"/>
        <w:spacing w:line="360" w:lineRule="auto"/>
        <w:ind w:left="420" w:firstLine="0"/>
        <w:rPr>
          <w:szCs w:val="21"/>
        </w:rPr>
      </w:pPr>
      <w:r>
        <w:rPr>
          <w:rFonts w:hint="eastAsia"/>
          <w:szCs w:val="21"/>
        </w:rPr>
        <w:t>红外补光：支持近红外补光灯</w:t>
      </w:r>
    </w:p>
    <w:p w14:paraId="154656AD">
      <w:pPr>
        <w:numPr>
          <w:ilvl w:val="0"/>
          <w:numId w:val="29"/>
        </w:numPr>
        <w:tabs>
          <w:tab w:val="left" w:pos="851"/>
          <w:tab w:val="clear" w:pos="840"/>
        </w:tabs>
        <w:adjustRightInd w:val="0"/>
        <w:spacing w:line="360" w:lineRule="auto"/>
        <w:ind w:left="420" w:firstLine="0"/>
        <w:rPr>
          <w:szCs w:val="21"/>
        </w:rPr>
      </w:pPr>
      <w:r>
        <w:rPr>
          <w:rFonts w:hint="eastAsia"/>
          <w:szCs w:val="21"/>
        </w:rPr>
        <w:t>云台俯仰：支持-90°至90°的俯仰范围</w:t>
      </w:r>
    </w:p>
    <w:p w14:paraId="4677EE6F">
      <w:pPr>
        <w:numPr>
          <w:ilvl w:val="0"/>
          <w:numId w:val="29"/>
        </w:numPr>
        <w:tabs>
          <w:tab w:val="left" w:pos="851"/>
          <w:tab w:val="clear" w:pos="840"/>
        </w:tabs>
        <w:adjustRightInd w:val="0"/>
        <w:spacing w:line="360" w:lineRule="auto"/>
        <w:ind w:left="420" w:firstLine="0"/>
        <w:rPr>
          <w:szCs w:val="21"/>
        </w:rPr>
      </w:pPr>
      <w:r>
        <w:rPr>
          <w:rFonts w:hint="eastAsia"/>
          <w:szCs w:val="21"/>
        </w:rPr>
        <w:t>感知系统：全向双目视觉系统，辅以机身底部三维红外传感器</w:t>
      </w:r>
    </w:p>
    <w:p w14:paraId="0202EC06">
      <w:pPr>
        <w:numPr>
          <w:ilvl w:val="0"/>
          <w:numId w:val="29"/>
        </w:numPr>
        <w:tabs>
          <w:tab w:val="left" w:pos="851"/>
          <w:tab w:val="clear" w:pos="840"/>
        </w:tabs>
        <w:adjustRightInd w:val="0"/>
        <w:spacing w:line="360" w:lineRule="auto"/>
        <w:ind w:left="420" w:firstLine="0"/>
        <w:rPr>
          <w:szCs w:val="21"/>
        </w:rPr>
      </w:pPr>
      <w:r>
        <w:rPr>
          <w:rFonts w:hint="eastAsia"/>
          <w:szCs w:val="21"/>
        </w:rPr>
        <w:t>电池容量：6768毫安时</w:t>
      </w:r>
    </w:p>
    <w:p w14:paraId="45255189">
      <w:pPr>
        <w:numPr>
          <w:ilvl w:val="0"/>
          <w:numId w:val="29"/>
        </w:numPr>
        <w:tabs>
          <w:tab w:val="left" w:pos="851"/>
          <w:tab w:val="clear" w:pos="840"/>
        </w:tabs>
        <w:adjustRightInd w:val="0"/>
        <w:spacing w:line="360" w:lineRule="auto"/>
        <w:ind w:left="420" w:firstLine="0"/>
        <w:rPr>
          <w:szCs w:val="21"/>
        </w:rPr>
      </w:pPr>
      <w:r>
        <w:rPr>
          <w:rFonts w:hint="eastAsia"/>
          <w:szCs w:val="21"/>
        </w:rPr>
        <w:t>电池电压：22.14伏</w:t>
      </w:r>
    </w:p>
    <w:p w14:paraId="43B5C6D2">
      <w:pPr>
        <w:numPr>
          <w:ilvl w:val="0"/>
          <w:numId w:val="29"/>
        </w:numPr>
        <w:tabs>
          <w:tab w:val="left" w:pos="851"/>
          <w:tab w:val="clear" w:pos="840"/>
        </w:tabs>
        <w:adjustRightInd w:val="0"/>
        <w:spacing w:line="360" w:lineRule="auto"/>
        <w:ind w:left="420" w:firstLine="0"/>
        <w:rPr>
          <w:szCs w:val="21"/>
        </w:rPr>
      </w:pPr>
      <w:r>
        <w:rPr>
          <w:rFonts w:hint="eastAsia"/>
          <w:szCs w:val="21"/>
        </w:rPr>
        <w:t>电池类型：Li-ion 6S</w:t>
      </w:r>
    </w:p>
    <w:p w14:paraId="2F992CCC">
      <w:pPr>
        <w:numPr>
          <w:ilvl w:val="0"/>
          <w:numId w:val="29"/>
        </w:numPr>
        <w:tabs>
          <w:tab w:val="left" w:pos="851"/>
          <w:tab w:val="clear" w:pos="840"/>
        </w:tabs>
        <w:adjustRightInd w:val="0"/>
        <w:spacing w:line="360" w:lineRule="auto"/>
        <w:ind w:left="420" w:firstLine="0"/>
        <w:rPr>
          <w:szCs w:val="21"/>
        </w:rPr>
      </w:pPr>
      <w:r>
        <w:rPr>
          <w:rFonts w:hint="eastAsia"/>
          <w:szCs w:val="21"/>
        </w:rPr>
        <w:t>电池循环次数：不低于400次</w:t>
      </w:r>
    </w:p>
    <w:p w14:paraId="22586507">
      <w:pPr>
        <w:numPr>
          <w:ilvl w:val="0"/>
          <w:numId w:val="29"/>
        </w:numPr>
        <w:tabs>
          <w:tab w:val="left" w:pos="851"/>
          <w:tab w:val="clear" w:pos="840"/>
        </w:tabs>
        <w:adjustRightInd w:val="0"/>
        <w:spacing w:line="360" w:lineRule="auto"/>
        <w:ind w:left="420" w:firstLine="0"/>
        <w:rPr>
          <w:szCs w:val="21"/>
        </w:rPr>
      </w:pPr>
      <w:r>
        <w:rPr>
          <w:rFonts w:hint="eastAsia"/>
          <w:szCs w:val="21"/>
        </w:rPr>
        <w:t>支持SDK开放：支持SDK开放，可基于SDK开发控制无人机的APP或更多挂载在飞机上的负载设备</w:t>
      </w:r>
    </w:p>
    <w:p w14:paraId="34288BFE">
      <w:pPr>
        <w:numPr>
          <w:ilvl w:val="0"/>
          <w:numId w:val="29"/>
        </w:numPr>
        <w:tabs>
          <w:tab w:val="left" w:pos="851"/>
          <w:tab w:val="clear" w:pos="840"/>
        </w:tabs>
        <w:adjustRightInd w:val="0"/>
        <w:spacing w:line="360" w:lineRule="auto"/>
        <w:ind w:left="420" w:firstLine="0"/>
        <w:rPr>
          <w:szCs w:val="21"/>
        </w:rPr>
      </w:pPr>
      <w:r>
        <w:rPr>
          <w:rFonts w:hint="eastAsia"/>
          <w:szCs w:val="21"/>
        </w:rPr>
        <w:t>支持API开发：支持通过API开发，实现无人机信息与云端的实时同步</w:t>
      </w:r>
    </w:p>
    <w:p w14:paraId="128F6FEF">
      <w:pPr>
        <w:numPr>
          <w:ilvl w:val="0"/>
          <w:numId w:val="29"/>
        </w:numPr>
        <w:tabs>
          <w:tab w:val="left" w:pos="851"/>
          <w:tab w:val="clear" w:pos="840"/>
        </w:tabs>
        <w:adjustRightInd w:val="0"/>
        <w:spacing w:line="360" w:lineRule="auto"/>
        <w:ind w:left="420" w:firstLine="0"/>
        <w:rPr>
          <w:szCs w:val="21"/>
        </w:rPr>
      </w:pPr>
      <w:r>
        <w:rPr>
          <w:rFonts w:hint="eastAsia"/>
          <w:szCs w:val="21"/>
        </w:rPr>
        <w:t>机载算力开放：机载算力支持开放，可满足更多目标检测的应用</w:t>
      </w:r>
    </w:p>
    <w:p w14:paraId="23C5E371">
      <w:pPr>
        <w:numPr>
          <w:ilvl w:val="0"/>
          <w:numId w:val="29"/>
        </w:numPr>
        <w:tabs>
          <w:tab w:val="left" w:pos="851"/>
          <w:tab w:val="clear" w:pos="840"/>
        </w:tabs>
        <w:adjustRightInd w:val="0"/>
        <w:spacing w:line="360" w:lineRule="auto"/>
        <w:ind w:left="420" w:firstLine="0"/>
        <w:rPr>
          <w:szCs w:val="21"/>
        </w:rPr>
      </w:pPr>
      <w:r>
        <w:rPr>
          <w:rFonts w:hint="eastAsia"/>
          <w:szCs w:val="21"/>
        </w:rPr>
        <w:t>避障雷达：避障雷达重量 ≤230g</w:t>
      </w:r>
    </w:p>
    <w:p w14:paraId="79B321B1">
      <w:pPr>
        <w:numPr>
          <w:ilvl w:val="255"/>
          <w:numId w:val="0"/>
        </w:numPr>
        <w:tabs>
          <w:tab w:val="left" w:pos="851"/>
        </w:tabs>
        <w:adjustRightInd w:val="0"/>
        <w:spacing w:line="360" w:lineRule="auto"/>
        <w:ind w:left="420"/>
        <w:rPr>
          <w:szCs w:val="21"/>
        </w:rPr>
      </w:pPr>
      <w:r>
        <w:rPr>
          <w:rFonts w:hint="eastAsia"/>
          <w:szCs w:val="21"/>
        </w:rPr>
        <w:t>防护等级不低于IP55</w:t>
      </w:r>
    </w:p>
    <w:p w14:paraId="6820739E">
      <w:pPr>
        <w:numPr>
          <w:ilvl w:val="255"/>
          <w:numId w:val="0"/>
        </w:numPr>
        <w:tabs>
          <w:tab w:val="left" w:pos="851"/>
        </w:tabs>
        <w:adjustRightInd w:val="0"/>
        <w:spacing w:line="360" w:lineRule="auto"/>
        <w:ind w:left="420"/>
        <w:rPr>
          <w:szCs w:val="21"/>
        </w:rPr>
      </w:pPr>
      <w:r>
        <w:rPr>
          <w:rFonts w:hint="eastAsia"/>
          <w:szCs w:val="21"/>
        </w:rPr>
        <w:t>避障雷达应同时集成激光雷达与五向毫米波雷达</w:t>
      </w:r>
    </w:p>
    <w:p w14:paraId="40005907">
      <w:pPr>
        <w:numPr>
          <w:ilvl w:val="255"/>
          <w:numId w:val="0"/>
        </w:numPr>
        <w:tabs>
          <w:tab w:val="left" w:pos="851"/>
        </w:tabs>
        <w:adjustRightInd w:val="0"/>
        <w:spacing w:line="360" w:lineRule="auto"/>
        <w:ind w:left="420"/>
        <w:rPr>
          <w:szCs w:val="21"/>
        </w:rPr>
      </w:pPr>
      <w:r>
        <w:rPr>
          <w:rFonts w:hint="eastAsia"/>
          <w:szCs w:val="21"/>
        </w:rPr>
        <w:t>对12毫米的导线，有效避障速度不低于15m/s</w:t>
      </w:r>
    </w:p>
    <w:p w14:paraId="68643935">
      <w:pPr>
        <w:numPr>
          <w:ilvl w:val="0"/>
          <w:numId w:val="29"/>
        </w:numPr>
        <w:tabs>
          <w:tab w:val="left" w:pos="851"/>
          <w:tab w:val="clear" w:pos="840"/>
        </w:tabs>
        <w:adjustRightInd w:val="0"/>
        <w:spacing w:line="360" w:lineRule="auto"/>
        <w:ind w:left="420" w:firstLine="0"/>
        <w:rPr>
          <w:szCs w:val="21"/>
        </w:rPr>
      </w:pPr>
      <w:r>
        <w:rPr>
          <w:rFonts w:hint="eastAsia"/>
          <w:szCs w:val="21"/>
        </w:rPr>
        <w:t>中继站固定部署版：</w:t>
      </w:r>
      <w:r>
        <w:rPr>
          <w:rFonts w:hint="eastAsia"/>
          <w:szCs w:val="21"/>
        </w:rPr>
        <w:br w:type="textWrapping"/>
      </w:r>
      <w:r>
        <w:rPr>
          <w:rFonts w:hint="eastAsia"/>
          <w:szCs w:val="21"/>
        </w:rPr>
        <w:t>接收频点：GPS：L1C/A、L2C、L5</w:t>
      </w:r>
    </w:p>
    <w:p w14:paraId="67F39406">
      <w:pPr>
        <w:numPr>
          <w:ilvl w:val="255"/>
          <w:numId w:val="0"/>
        </w:numPr>
        <w:tabs>
          <w:tab w:val="left" w:pos="851"/>
        </w:tabs>
        <w:adjustRightInd w:val="0"/>
        <w:spacing w:line="360" w:lineRule="auto"/>
        <w:ind w:left="420"/>
        <w:rPr>
          <w:szCs w:val="21"/>
        </w:rPr>
      </w:pPr>
      <w:r>
        <w:rPr>
          <w:rFonts w:hint="eastAsia"/>
          <w:szCs w:val="21"/>
        </w:rPr>
        <w:t>BDS：B1I、B2I、B3I、B1C、B2a、B2b</w:t>
      </w:r>
    </w:p>
    <w:p w14:paraId="068287FE">
      <w:pPr>
        <w:numPr>
          <w:ilvl w:val="255"/>
          <w:numId w:val="0"/>
        </w:numPr>
        <w:tabs>
          <w:tab w:val="left" w:pos="851"/>
        </w:tabs>
        <w:adjustRightInd w:val="0"/>
        <w:spacing w:line="360" w:lineRule="auto"/>
        <w:ind w:left="420"/>
        <w:rPr>
          <w:szCs w:val="21"/>
        </w:rPr>
      </w:pPr>
      <w:r>
        <w:rPr>
          <w:rFonts w:hint="eastAsia"/>
          <w:szCs w:val="21"/>
        </w:rPr>
        <w:t>Galileo：E1、E5a、E5b、E6</w:t>
      </w:r>
    </w:p>
    <w:p w14:paraId="58A7DEA2">
      <w:pPr>
        <w:numPr>
          <w:ilvl w:val="255"/>
          <w:numId w:val="0"/>
        </w:numPr>
        <w:tabs>
          <w:tab w:val="left" w:pos="851"/>
        </w:tabs>
        <w:adjustRightInd w:val="0"/>
        <w:spacing w:line="360" w:lineRule="auto"/>
        <w:ind w:left="420"/>
        <w:rPr>
          <w:szCs w:val="21"/>
        </w:rPr>
      </w:pPr>
      <w:r>
        <w:rPr>
          <w:rFonts w:hint="eastAsia"/>
          <w:szCs w:val="21"/>
        </w:rPr>
        <w:t>GLONASS：L1、L2</w:t>
      </w:r>
    </w:p>
    <w:p w14:paraId="3B14D201">
      <w:pPr>
        <w:numPr>
          <w:ilvl w:val="255"/>
          <w:numId w:val="0"/>
        </w:numPr>
        <w:tabs>
          <w:tab w:val="left" w:pos="851"/>
        </w:tabs>
        <w:adjustRightInd w:val="0"/>
        <w:spacing w:line="360" w:lineRule="auto"/>
        <w:ind w:left="420"/>
        <w:rPr>
          <w:szCs w:val="21"/>
        </w:rPr>
      </w:pPr>
      <w:r>
        <w:rPr>
          <w:rFonts w:hint="eastAsia"/>
          <w:szCs w:val="21"/>
        </w:rPr>
        <w:t>QZSS：L1C/A、L2C、L5</w:t>
      </w:r>
    </w:p>
    <w:p w14:paraId="28C95272">
      <w:pPr>
        <w:numPr>
          <w:ilvl w:val="255"/>
          <w:numId w:val="0"/>
        </w:numPr>
        <w:tabs>
          <w:tab w:val="left" w:pos="851"/>
        </w:tabs>
        <w:adjustRightInd w:val="0"/>
        <w:spacing w:line="360" w:lineRule="auto"/>
        <w:ind w:left="420"/>
        <w:rPr>
          <w:szCs w:val="21"/>
        </w:rPr>
      </w:pPr>
      <w:r>
        <w:rPr>
          <w:rFonts w:hint="eastAsia"/>
          <w:szCs w:val="21"/>
        </w:rPr>
        <w:t>L-Band</w:t>
      </w:r>
    </w:p>
    <w:p w14:paraId="4E6CB056">
      <w:pPr>
        <w:numPr>
          <w:ilvl w:val="255"/>
          <w:numId w:val="0"/>
        </w:numPr>
        <w:tabs>
          <w:tab w:val="left" w:pos="851"/>
        </w:tabs>
        <w:adjustRightInd w:val="0"/>
        <w:spacing w:line="360" w:lineRule="auto"/>
        <w:ind w:left="420"/>
        <w:rPr>
          <w:szCs w:val="21"/>
        </w:rPr>
      </w:pPr>
      <w:r>
        <w:rPr>
          <w:rFonts w:hint="eastAsia"/>
          <w:szCs w:val="21"/>
        </w:rPr>
        <w:t>流动站模式精度：</w:t>
      </w:r>
    </w:p>
    <w:p w14:paraId="3AB5B3AD">
      <w:pPr>
        <w:numPr>
          <w:ilvl w:val="255"/>
          <w:numId w:val="0"/>
        </w:numPr>
        <w:tabs>
          <w:tab w:val="left" w:pos="851"/>
        </w:tabs>
        <w:adjustRightInd w:val="0"/>
        <w:spacing w:line="360" w:lineRule="auto"/>
        <w:ind w:left="420"/>
        <w:rPr>
          <w:szCs w:val="21"/>
        </w:rPr>
      </w:pPr>
      <w:r>
        <w:rPr>
          <w:rFonts w:hint="eastAsia"/>
          <w:szCs w:val="21"/>
        </w:rPr>
        <w:t>固定测量：水平：0.8 厘米 + 1 ppm （RMS）垂直：1.5 厘米 + 1 ppm （RMS）</w:t>
      </w:r>
    </w:p>
    <w:p w14:paraId="67BAC4EB">
      <w:pPr>
        <w:numPr>
          <w:ilvl w:val="255"/>
          <w:numId w:val="0"/>
        </w:numPr>
        <w:tabs>
          <w:tab w:val="left" w:pos="851"/>
        </w:tabs>
        <w:adjustRightInd w:val="0"/>
        <w:spacing w:line="360" w:lineRule="auto"/>
        <w:ind w:left="420"/>
        <w:rPr>
          <w:szCs w:val="21"/>
        </w:rPr>
      </w:pPr>
      <w:r>
        <w:rPr>
          <w:rFonts w:hint="eastAsia"/>
          <w:szCs w:val="21"/>
        </w:rPr>
        <w:t>倾斜测量：角度范围：0° 至 60°</w:t>
      </w:r>
    </w:p>
    <w:p w14:paraId="032159BF">
      <w:pPr>
        <w:numPr>
          <w:ilvl w:val="255"/>
          <w:numId w:val="0"/>
        </w:numPr>
        <w:tabs>
          <w:tab w:val="left" w:pos="851"/>
        </w:tabs>
        <w:adjustRightInd w:val="0"/>
        <w:spacing w:line="360" w:lineRule="auto"/>
        <w:ind w:left="420"/>
        <w:rPr>
          <w:szCs w:val="21"/>
        </w:rPr>
      </w:pPr>
      <w:r>
        <w:rPr>
          <w:rFonts w:hint="eastAsia"/>
          <w:szCs w:val="21"/>
        </w:rPr>
        <w:t>水平：8 毫米 + 0.7 毫米/° 倾斜（30°内精度 &lt;2 厘米）</w:t>
      </w:r>
    </w:p>
    <w:p w14:paraId="317C96DB">
      <w:pPr>
        <w:numPr>
          <w:ilvl w:val="255"/>
          <w:numId w:val="0"/>
        </w:numPr>
        <w:tabs>
          <w:tab w:val="left" w:pos="851"/>
        </w:tabs>
        <w:adjustRightInd w:val="0"/>
        <w:spacing w:line="360" w:lineRule="auto"/>
        <w:ind w:left="420"/>
        <w:rPr>
          <w:szCs w:val="21"/>
        </w:rPr>
      </w:pPr>
      <w:r>
        <w:rPr>
          <w:rFonts w:hint="eastAsia"/>
          <w:szCs w:val="21"/>
        </w:rPr>
        <w:t>最大信号有效距离（中继站模式，无干扰、无遮挡）</w:t>
      </w:r>
    </w:p>
    <w:p w14:paraId="13B41852">
      <w:pPr>
        <w:numPr>
          <w:ilvl w:val="255"/>
          <w:numId w:val="0"/>
        </w:numPr>
        <w:tabs>
          <w:tab w:val="left" w:pos="851"/>
        </w:tabs>
        <w:adjustRightInd w:val="0"/>
        <w:spacing w:line="360" w:lineRule="auto"/>
        <w:ind w:left="420"/>
        <w:rPr>
          <w:szCs w:val="21"/>
        </w:rPr>
      </w:pPr>
      <w:r>
        <w:rPr>
          <w:rFonts w:hint="eastAsia"/>
          <w:szCs w:val="21"/>
        </w:rPr>
        <w:t>无人机-中继距离 15 公里</w:t>
      </w:r>
    </w:p>
    <w:p w14:paraId="7F15B436">
      <w:pPr>
        <w:numPr>
          <w:ilvl w:val="255"/>
          <w:numId w:val="0"/>
        </w:numPr>
        <w:tabs>
          <w:tab w:val="left" w:pos="851"/>
        </w:tabs>
        <w:adjustRightInd w:val="0"/>
        <w:spacing w:line="360" w:lineRule="auto"/>
        <w:ind w:left="420"/>
        <w:rPr>
          <w:szCs w:val="21"/>
        </w:rPr>
      </w:pPr>
      <w:r>
        <w:rPr>
          <w:rFonts w:hint="eastAsia"/>
          <w:szCs w:val="21"/>
        </w:rPr>
        <w:t>中继-遥控器距离 1 公里</w:t>
      </w:r>
    </w:p>
    <w:p w14:paraId="7EAF852F">
      <w:pPr>
        <w:numPr>
          <w:ilvl w:val="255"/>
          <w:numId w:val="0"/>
        </w:numPr>
        <w:tabs>
          <w:tab w:val="left" w:pos="851"/>
        </w:tabs>
        <w:adjustRightInd w:val="0"/>
        <w:spacing w:line="360" w:lineRule="auto"/>
        <w:ind w:left="420"/>
        <w:rPr>
          <w:szCs w:val="21"/>
        </w:rPr>
      </w:pPr>
      <w:r>
        <w:rPr>
          <w:rFonts w:hint="eastAsia"/>
          <w:szCs w:val="21"/>
        </w:rPr>
        <w:t>重量：1.26千克</w:t>
      </w:r>
    </w:p>
    <w:p w14:paraId="2E9548CC">
      <w:pPr>
        <w:numPr>
          <w:ilvl w:val="0"/>
          <w:numId w:val="29"/>
        </w:numPr>
        <w:tabs>
          <w:tab w:val="left" w:pos="851"/>
          <w:tab w:val="clear" w:pos="840"/>
        </w:tabs>
        <w:adjustRightInd w:val="0"/>
        <w:spacing w:line="360" w:lineRule="auto"/>
        <w:ind w:left="420" w:firstLine="0"/>
        <w:rPr>
          <w:szCs w:val="21"/>
        </w:rPr>
      </w:pPr>
      <w:r>
        <w:rPr>
          <w:rFonts w:hint="eastAsia"/>
          <w:szCs w:val="21"/>
        </w:rPr>
        <w:t>喊话器与喊话器：支持单独挂载喊话器或喊话器；支持同时挂载探照灯和喊话器</w:t>
      </w:r>
    </w:p>
    <w:p w14:paraId="3016832A">
      <w:pPr>
        <w:numPr>
          <w:ilvl w:val="0"/>
          <w:numId w:val="29"/>
        </w:numPr>
        <w:tabs>
          <w:tab w:val="left" w:pos="851"/>
          <w:tab w:val="clear" w:pos="840"/>
        </w:tabs>
        <w:adjustRightInd w:val="0"/>
        <w:spacing w:line="360" w:lineRule="auto"/>
        <w:ind w:left="420" w:firstLine="0"/>
        <w:rPr>
          <w:szCs w:val="21"/>
        </w:rPr>
      </w:pPr>
      <w:r>
        <w:rPr>
          <w:rFonts w:hint="eastAsia"/>
          <w:szCs w:val="21"/>
        </w:rPr>
        <w:t>喊话器重量：喊话器重量 ≤95g</w:t>
      </w:r>
    </w:p>
    <w:p w14:paraId="6AB2BFEA">
      <w:pPr>
        <w:numPr>
          <w:ilvl w:val="0"/>
          <w:numId w:val="29"/>
        </w:numPr>
        <w:tabs>
          <w:tab w:val="left" w:pos="851"/>
          <w:tab w:val="clear" w:pos="840"/>
        </w:tabs>
        <w:adjustRightInd w:val="0"/>
        <w:spacing w:line="360" w:lineRule="auto"/>
        <w:ind w:left="420" w:firstLine="0"/>
        <w:rPr>
          <w:szCs w:val="21"/>
        </w:rPr>
      </w:pPr>
      <w:r>
        <w:rPr>
          <w:rFonts w:hint="eastAsia"/>
          <w:szCs w:val="21"/>
        </w:rPr>
        <w:t>探照灯重量：探照灯重量 ≤103g</w:t>
      </w:r>
    </w:p>
    <w:p w14:paraId="66797628">
      <w:pPr>
        <w:numPr>
          <w:ilvl w:val="0"/>
          <w:numId w:val="29"/>
        </w:numPr>
        <w:tabs>
          <w:tab w:val="left" w:pos="851"/>
          <w:tab w:val="clear" w:pos="840"/>
        </w:tabs>
        <w:adjustRightInd w:val="0"/>
        <w:spacing w:line="360" w:lineRule="auto"/>
        <w:ind w:left="420" w:firstLine="0"/>
        <w:rPr>
          <w:szCs w:val="21"/>
        </w:rPr>
      </w:pPr>
      <w:r>
        <w:rPr>
          <w:rFonts w:hint="eastAsia"/>
          <w:szCs w:val="21"/>
        </w:rPr>
        <w:t>喊话器防护等级：不低于IP55</w:t>
      </w:r>
    </w:p>
    <w:p w14:paraId="5CB6C9ED">
      <w:pPr>
        <w:numPr>
          <w:ilvl w:val="0"/>
          <w:numId w:val="29"/>
        </w:numPr>
        <w:adjustRightInd w:val="0"/>
        <w:spacing w:line="360" w:lineRule="auto"/>
        <w:rPr>
          <w:szCs w:val="21"/>
        </w:rPr>
      </w:pPr>
      <w:r>
        <w:rPr>
          <w:rFonts w:hint="eastAsia"/>
          <w:szCs w:val="21"/>
        </w:rPr>
        <w:t>探照灯防护等级：不低于IP55</w:t>
      </w:r>
    </w:p>
    <w:p w14:paraId="6B6D6A6D">
      <w:pPr>
        <w:pStyle w:val="3"/>
        <w:spacing w:before="0" w:after="0" w:line="360" w:lineRule="auto"/>
        <w:rPr>
          <w:rFonts w:ascii="Times New Roman" w:hAnsi="Times New Roman" w:eastAsia="黑体"/>
          <w:b w:val="0"/>
          <w:bCs/>
          <w:szCs w:val="21"/>
        </w:rPr>
      </w:pPr>
      <w:bookmarkStart w:id="89" w:name="_Toc229215766"/>
      <w:bookmarkStart w:id="90" w:name="_Toc14285"/>
      <w:bookmarkStart w:id="91" w:name="_Toc10050"/>
      <w:bookmarkStart w:id="92" w:name="_Toc76025491"/>
      <w:r>
        <w:rPr>
          <w:rFonts w:hint="eastAsia" w:ascii="Times New Roman" w:hAnsi="Times New Roman" w:eastAsia="黑体"/>
          <w:b w:val="0"/>
          <w:bCs/>
          <w:szCs w:val="21"/>
        </w:rPr>
        <w:t>5</w:t>
      </w:r>
      <w:r>
        <w:rPr>
          <w:rFonts w:ascii="Times New Roman" w:hAnsi="Times New Roman" w:eastAsia="黑体"/>
          <w:b w:val="0"/>
          <w:bCs/>
          <w:szCs w:val="21"/>
        </w:rPr>
        <w:t>.</w:t>
      </w:r>
      <w:r>
        <w:rPr>
          <w:rFonts w:hint="eastAsia" w:ascii="Times New Roman" w:hAnsi="Times New Roman" w:eastAsia="黑体"/>
          <w:b w:val="0"/>
          <w:bCs/>
          <w:szCs w:val="21"/>
        </w:rPr>
        <w:t>4</w:t>
      </w:r>
      <w:r>
        <w:rPr>
          <w:rFonts w:ascii="Times New Roman" w:hAnsi="Times New Roman" w:eastAsia="黑体"/>
          <w:b w:val="0"/>
          <w:bCs/>
          <w:szCs w:val="21"/>
        </w:rPr>
        <w:t xml:space="preserve"> </w:t>
      </w:r>
      <w:r>
        <w:rPr>
          <w:rFonts w:hint="eastAsia" w:ascii="Times New Roman" w:hAnsi="Times New Roman" w:eastAsia="黑体"/>
          <w:b w:val="0"/>
          <w:bCs/>
          <w:szCs w:val="21"/>
        </w:rPr>
        <w:t>售后服务技术要求</w:t>
      </w:r>
      <w:bookmarkEnd w:id="89"/>
      <w:bookmarkEnd w:id="90"/>
      <w:bookmarkEnd w:id="91"/>
      <w:bookmarkEnd w:id="92"/>
    </w:p>
    <w:p w14:paraId="5F98D5ED">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szCs w:val="21"/>
        </w:rPr>
        <w:t>无人机机巢A售后：保额内不限次数免费维修，上门服务：在保障范围及额度内，享免费上门维修服务；</w:t>
      </w:r>
    </w:p>
    <w:p w14:paraId="0553C888">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szCs w:val="21"/>
        </w:rPr>
        <w:t>无人机售后服务：保额内不限次数免费维修。</w:t>
      </w:r>
    </w:p>
    <w:p w14:paraId="7A40BE4D">
      <w:pPr>
        <w:pStyle w:val="3"/>
        <w:spacing w:before="0" w:after="0" w:line="360" w:lineRule="auto"/>
        <w:rPr>
          <w:rFonts w:ascii="Times New Roman" w:hAnsi="Times New Roman" w:eastAsia="黑体"/>
          <w:b w:val="0"/>
          <w:bCs/>
          <w:szCs w:val="21"/>
        </w:rPr>
      </w:pPr>
      <w:bookmarkStart w:id="93" w:name="_Toc18016"/>
      <w:bookmarkStart w:id="94" w:name="_Toc72859325"/>
      <w:bookmarkStart w:id="95" w:name="_Toc229215767"/>
      <w:bookmarkStart w:id="96" w:name="_Toc76025495"/>
      <w:bookmarkStart w:id="97" w:name="_Toc15425"/>
      <w:bookmarkStart w:id="98" w:name="_Toc20375"/>
      <w:bookmarkStart w:id="99" w:name="_Toc23428"/>
      <w:r>
        <w:rPr>
          <w:rFonts w:ascii="Times New Roman" w:hAnsi="Times New Roman" w:eastAsia="黑体"/>
          <w:b w:val="0"/>
          <w:bCs/>
          <w:szCs w:val="21"/>
        </w:rPr>
        <w:t>5.</w:t>
      </w:r>
      <w:r>
        <w:rPr>
          <w:rFonts w:hint="eastAsia" w:ascii="Times New Roman" w:hAnsi="Times New Roman" w:eastAsia="黑体"/>
          <w:b w:val="0"/>
          <w:bCs/>
          <w:szCs w:val="21"/>
        </w:rPr>
        <w:t>5 网络安全要求</w:t>
      </w:r>
      <w:bookmarkEnd w:id="93"/>
      <w:bookmarkEnd w:id="94"/>
      <w:bookmarkEnd w:id="95"/>
      <w:bookmarkEnd w:id="96"/>
      <w:bookmarkEnd w:id="97"/>
      <w:bookmarkEnd w:id="98"/>
      <w:bookmarkEnd w:id="99"/>
    </w:p>
    <w:p w14:paraId="20D19952">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23F39052">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51F44FBD">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24A3D71C">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3C8011A8">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1832349F">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59198264">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42AC0CDF">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5D7698FB">
      <w:pPr>
        <w:tabs>
          <w:tab w:val="left" w:pos="1985"/>
        </w:tabs>
        <w:spacing w:line="360" w:lineRule="auto"/>
        <w:ind w:firstLine="420"/>
        <w:rPr>
          <w:szCs w:val="21"/>
        </w:rPr>
      </w:pPr>
      <w:r>
        <w:rPr>
          <w:rFonts w:hint="eastAsia"/>
          <w:szCs w:val="21"/>
        </w:rPr>
        <w:t>8）未通过招标方测试、备案的软件系统和设备不得私自上线运行；</w:t>
      </w:r>
    </w:p>
    <w:p w14:paraId="29D7CA73">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567E5B84">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4889CA91">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692D00ED">
      <w:pPr>
        <w:spacing w:line="480" w:lineRule="auto"/>
        <w:outlineLvl w:val="0"/>
        <w:rPr>
          <w:rFonts w:eastAsia="黑体"/>
          <w:b/>
          <w:bCs/>
          <w:szCs w:val="21"/>
        </w:rPr>
      </w:pPr>
      <w:bookmarkStart w:id="100" w:name="_Toc28430"/>
      <w:bookmarkStart w:id="101" w:name="_Toc76025496"/>
      <w:bookmarkStart w:id="102" w:name="_Toc229215768"/>
      <w:bookmarkStart w:id="103" w:name="_Toc781"/>
      <w:r>
        <w:rPr>
          <w:rFonts w:eastAsia="黑体"/>
          <w:b/>
          <w:bCs/>
          <w:szCs w:val="21"/>
        </w:rPr>
        <w:t>6 试验项目及要求</w:t>
      </w:r>
      <w:bookmarkEnd w:id="100"/>
      <w:bookmarkEnd w:id="101"/>
      <w:bookmarkEnd w:id="102"/>
      <w:bookmarkEnd w:id="103"/>
    </w:p>
    <w:p w14:paraId="7E8985A5">
      <w:pPr>
        <w:pStyle w:val="3"/>
        <w:spacing w:after="120"/>
        <w:rPr>
          <w:rFonts w:hint="eastAsia" w:ascii="黑体" w:hAnsi="黑体" w:eastAsia="黑体"/>
          <w:b w:val="0"/>
          <w:bCs/>
          <w:szCs w:val="21"/>
        </w:rPr>
      </w:pPr>
      <w:bookmarkStart w:id="104" w:name="_Toc21598"/>
      <w:bookmarkStart w:id="105" w:name="_Toc229215769"/>
      <w:bookmarkStart w:id="106" w:name="_Toc229213765"/>
      <w:bookmarkStart w:id="107" w:name="_Toc265313593"/>
      <w:bookmarkStart w:id="108" w:name="_Toc356999079"/>
      <w:bookmarkStart w:id="109" w:name="_Toc347154881"/>
      <w:bookmarkStart w:id="110" w:name="_Toc500920862"/>
      <w:bookmarkStart w:id="111" w:name="_Toc20335"/>
      <w:bookmarkStart w:id="112" w:name="_Toc27494"/>
      <w:bookmarkStart w:id="113" w:name="_Toc9628"/>
      <w:bookmarkStart w:id="114" w:name="_Toc76025498"/>
      <w:r>
        <w:rPr>
          <w:rFonts w:hint="eastAsia" w:ascii="黑体" w:hAnsi="黑体" w:eastAsia="黑体"/>
          <w:b w:val="0"/>
          <w:bCs/>
          <w:szCs w:val="21"/>
        </w:rPr>
        <w:t>6</w:t>
      </w:r>
      <w:r>
        <w:rPr>
          <w:rFonts w:ascii="黑体" w:hAnsi="黑体" w:eastAsia="黑体"/>
          <w:b w:val="0"/>
          <w:bCs/>
          <w:szCs w:val="21"/>
        </w:rPr>
        <w:t>.1 试验环境</w:t>
      </w:r>
      <w:bookmarkEnd w:id="104"/>
      <w:bookmarkEnd w:id="105"/>
      <w:bookmarkEnd w:id="106"/>
    </w:p>
    <w:p w14:paraId="7CD90D50">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2DE0B85D">
      <w:pPr>
        <w:spacing w:after="80"/>
        <w:ind w:firstLine="420"/>
        <w:rPr>
          <w:rFonts w:hint="eastAsia" w:ascii="宋体" w:hAnsi="宋体"/>
          <w:szCs w:val="21"/>
        </w:rPr>
      </w:pPr>
      <w:r>
        <w:rPr>
          <w:rFonts w:hint="eastAsia" w:ascii="宋体" w:hAnsi="宋体"/>
          <w:szCs w:val="21"/>
        </w:rPr>
        <w:t>1）环境温度：15℃～35℃；</w:t>
      </w:r>
    </w:p>
    <w:p w14:paraId="210D9CD5">
      <w:pPr>
        <w:spacing w:after="80"/>
        <w:ind w:firstLine="420"/>
        <w:rPr>
          <w:rFonts w:hint="eastAsia" w:ascii="宋体" w:hAnsi="宋体"/>
          <w:szCs w:val="21"/>
        </w:rPr>
      </w:pPr>
      <w:r>
        <w:rPr>
          <w:rFonts w:hint="eastAsia" w:ascii="宋体" w:hAnsi="宋体"/>
          <w:szCs w:val="21"/>
        </w:rPr>
        <w:t>2）相对湿度：25%～75%RH；</w:t>
      </w:r>
    </w:p>
    <w:p w14:paraId="22465113">
      <w:pPr>
        <w:spacing w:after="80"/>
        <w:ind w:firstLine="420"/>
        <w:rPr>
          <w:rFonts w:hint="eastAsia" w:ascii="宋体" w:hAnsi="宋体"/>
          <w:szCs w:val="21"/>
        </w:rPr>
      </w:pPr>
      <w:r>
        <w:rPr>
          <w:rFonts w:hint="eastAsia" w:ascii="宋体" w:hAnsi="宋体"/>
          <w:szCs w:val="21"/>
        </w:rPr>
        <w:t>3）大气压力：80kPa～106kPa；</w:t>
      </w:r>
    </w:p>
    <w:p w14:paraId="7EA11A7E">
      <w:pPr>
        <w:spacing w:after="80"/>
        <w:ind w:firstLine="420"/>
        <w:rPr>
          <w:rFonts w:hint="eastAsia" w:ascii="宋体" w:hAnsi="宋体"/>
          <w:szCs w:val="21"/>
        </w:rPr>
      </w:pPr>
      <w:r>
        <w:rPr>
          <w:rFonts w:hint="eastAsia" w:ascii="宋体" w:hAnsi="宋体"/>
          <w:szCs w:val="21"/>
        </w:rPr>
        <w:t>4）供电电源应满足被试设备额定输入要求；</w:t>
      </w:r>
    </w:p>
    <w:p w14:paraId="058256C1">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7446CAB4">
      <w:pPr>
        <w:pStyle w:val="3"/>
        <w:spacing w:after="120"/>
        <w:rPr>
          <w:rFonts w:hint="eastAsia" w:ascii="黑体" w:hAnsi="黑体" w:eastAsia="黑体"/>
          <w:b w:val="0"/>
          <w:bCs/>
          <w:szCs w:val="21"/>
        </w:rPr>
      </w:pPr>
      <w:bookmarkStart w:id="115" w:name="_Toc229215770"/>
      <w:bookmarkStart w:id="116" w:name="_Toc22634"/>
      <w:bookmarkStart w:id="117" w:name="_Toc229213766"/>
      <w:r>
        <w:rPr>
          <w:rFonts w:hint="eastAsia" w:ascii="黑体" w:hAnsi="黑体" w:eastAsia="黑体"/>
          <w:b w:val="0"/>
          <w:bCs/>
          <w:szCs w:val="21"/>
        </w:rPr>
        <w:t>6.2 环境适应性试验</w:t>
      </w:r>
      <w:bookmarkEnd w:id="115"/>
      <w:bookmarkEnd w:id="116"/>
      <w:bookmarkEnd w:id="117"/>
    </w:p>
    <w:p w14:paraId="5ADB5C1E">
      <w:r>
        <w:rPr>
          <w:rFonts w:hint="eastAsia"/>
        </w:rPr>
        <w:t>6.2.1 低温试验</w:t>
      </w:r>
    </w:p>
    <w:p w14:paraId="2C69C723">
      <w:pPr>
        <w:ind w:firstLine="420"/>
      </w:pPr>
      <w:r>
        <w:rPr>
          <w:rFonts w:hint="eastAsia"/>
        </w:rPr>
        <w:t>按 GB/T 2423.1 中“试验 Ae”进行，并按 DL/T 2966—2025 第6.1条及 T/CEC 1196—2025 第6.2.1条有关要求执行，试验温度为 -20℃，持续时间为16h。</w:t>
      </w:r>
    </w:p>
    <w:p w14:paraId="71095431">
      <w:pPr>
        <w:ind w:firstLine="420"/>
      </w:pPr>
      <w:r>
        <w:rPr>
          <w:rFonts w:hint="eastAsia"/>
        </w:rPr>
        <w:t>试验期间被试机巢应处于通电运行状态。</w:t>
      </w:r>
    </w:p>
    <w:p w14:paraId="0DEFCAC6">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4342C1DB">
      <w:r>
        <w:rPr>
          <w:rFonts w:hint="eastAsia"/>
        </w:rPr>
        <w:t>6.2.2 高温试验</w:t>
      </w:r>
    </w:p>
    <w:p w14:paraId="7313C3AD">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 xml:space="preserve">温度为 </w:t>
      </w:r>
      <w:bookmarkStart w:id="337" w:name="_GoBack"/>
      <w:r>
        <w:rPr>
          <w:rFonts w:hint="eastAsia"/>
        </w:rPr>
        <w:t>55</w:t>
      </w:r>
      <w:bookmarkEnd w:id="337"/>
      <w:r>
        <w:rPr>
          <w:rFonts w:hint="eastAsia"/>
        </w:rPr>
        <w:t>℃，持续时间为16h。</w:t>
      </w:r>
    </w:p>
    <w:p w14:paraId="5846AADF">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2A1623ED">
      <w:pPr>
        <w:ind w:firstLine="420"/>
      </w:pPr>
      <w:r>
        <w:rPr>
          <w:rFonts w:hint="eastAsia"/>
        </w:rPr>
        <w:t>试验期间及试验结束后，被试机巢应无变形、裂纹、结构松动等异常现象，与管控系统通信正常，各项功能应满足本规范书要求。</w:t>
      </w:r>
    </w:p>
    <w:p w14:paraId="2E6CF8B1">
      <w:r>
        <w:rPr>
          <w:rFonts w:hint="eastAsia"/>
        </w:rPr>
        <w:t>6.2.3 湿热试验</w:t>
      </w:r>
    </w:p>
    <w:p w14:paraId="258D5D9E">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3B4D3C88">
      <w:pPr>
        <w:spacing w:after="80"/>
        <w:ind w:firstLine="420"/>
      </w:pPr>
      <w:r>
        <w:rPr>
          <w:rFonts w:hint="eastAsia"/>
        </w:rPr>
        <w:t>试验期间被试机巢应处于通电运行状态。</w:t>
      </w:r>
    </w:p>
    <w:p w14:paraId="1D1807D9">
      <w:pPr>
        <w:ind w:firstLine="420"/>
      </w:pPr>
      <w:r>
        <w:rPr>
          <w:rFonts w:hint="eastAsia"/>
        </w:rPr>
        <w:t>试验期间及试验结束后，被试机巢应无凝露导致的功能异常、无绝缘击穿、无结构损坏，与管控系统通信正常，各项功能应满足本规范书要求。</w:t>
      </w:r>
    </w:p>
    <w:p w14:paraId="3DF1CC86">
      <w:pPr>
        <w:pStyle w:val="3"/>
        <w:spacing w:after="120"/>
        <w:rPr>
          <w:rFonts w:hint="eastAsia" w:ascii="黑体" w:hAnsi="黑体" w:eastAsia="黑体"/>
          <w:b w:val="0"/>
          <w:bCs/>
          <w:szCs w:val="21"/>
        </w:rPr>
      </w:pPr>
      <w:bookmarkStart w:id="118" w:name="_Toc7423"/>
      <w:bookmarkStart w:id="119" w:name="_Toc229213767"/>
      <w:bookmarkStart w:id="120" w:name="_Toc229215771"/>
      <w:r>
        <w:rPr>
          <w:rFonts w:hint="eastAsia" w:ascii="黑体" w:hAnsi="黑体" w:eastAsia="黑体"/>
          <w:b w:val="0"/>
          <w:bCs/>
          <w:szCs w:val="21"/>
        </w:rPr>
        <w:t>6.3 外观结构检查</w:t>
      </w:r>
      <w:bookmarkEnd w:id="118"/>
      <w:bookmarkEnd w:id="119"/>
      <w:bookmarkEnd w:id="120"/>
    </w:p>
    <w:p w14:paraId="00400F78">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349E1974">
      <w:pPr>
        <w:ind w:firstLine="420"/>
      </w:pPr>
      <w:r>
        <w:rPr>
          <w:rFonts w:hint="eastAsia"/>
        </w:rPr>
        <w:t>检查内容应包括但不限于：</w:t>
      </w:r>
    </w:p>
    <w:p w14:paraId="30434D16">
      <w:pPr>
        <w:spacing w:after="80"/>
        <w:ind w:firstLine="420"/>
      </w:pPr>
      <w:r>
        <w:rPr>
          <w:rFonts w:hint="eastAsia"/>
        </w:rPr>
        <w:t>1）外表面应光洁、均匀，无明显伤痕、裂纹、毛刺、锈蚀及变形；</w:t>
      </w:r>
    </w:p>
    <w:p w14:paraId="20F113F8">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5B97D5CD">
      <w:pPr>
        <w:spacing w:after="80"/>
        <w:ind w:firstLine="420"/>
      </w:pPr>
      <w:r>
        <w:rPr>
          <w:rFonts w:hint="eastAsia"/>
        </w:rPr>
        <w:t>3）机械结构应坚实耐用，舱门、锁止机构、充电触点动作应顺畅，无卡滞、无异常噪声；</w:t>
      </w:r>
    </w:p>
    <w:p w14:paraId="6AF208F7">
      <w:pPr>
        <w:ind w:firstLine="420"/>
      </w:pPr>
      <w:r>
        <w:rPr>
          <w:rFonts w:hint="eastAsia"/>
        </w:rPr>
        <w:t>4）固定式机巢应具有接地标识；</w:t>
      </w:r>
    </w:p>
    <w:p w14:paraId="624ED05B">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049C312B">
      <w:pPr>
        <w:spacing w:after="80"/>
        <w:ind w:firstLine="420"/>
      </w:pPr>
      <w:r>
        <w:rPr>
          <w:rFonts w:hint="eastAsia"/>
        </w:rPr>
        <w:t>检查结果应满足本</w:t>
      </w:r>
      <w:r>
        <w:rPr>
          <w:rFonts w:hint="eastAsia" w:ascii="宋体" w:hAnsi="宋体"/>
          <w:szCs w:val="21"/>
        </w:rPr>
        <w:t>规范</w:t>
      </w:r>
      <w:r>
        <w:rPr>
          <w:rFonts w:hint="eastAsia"/>
        </w:rPr>
        <w:t>书5.1的要求。</w:t>
      </w:r>
    </w:p>
    <w:p w14:paraId="7716E6A1">
      <w:pPr>
        <w:pStyle w:val="3"/>
        <w:spacing w:after="120"/>
        <w:rPr>
          <w:rFonts w:hint="eastAsia" w:ascii="黑体" w:hAnsi="黑体" w:eastAsia="黑体"/>
          <w:b w:val="0"/>
          <w:bCs/>
          <w:szCs w:val="21"/>
        </w:rPr>
      </w:pPr>
      <w:bookmarkStart w:id="121" w:name="_Toc10308"/>
      <w:bookmarkStart w:id="122" w:name="_Toc229215772"/>
      <w:bookmarkStart w:id="123" w:name="_Toc229213768"/>
      <w:r>
        <w:rPr>
          <w:rFonts w:hint="eastAsia" w:ascii="黑体" w:hAnsi="黑体" w:eastAsia="黑体"/>
          <w:b w:val="0"/>
          <w:bCs/>
          <w:szCs w:val="21"/>
        </w:rPr>
        <w:t>6.4 基本功能试验</w:t>
      </w:r>
      <w:bookmarkEnd w:id="121"/>
      <w:bookmarkEnd w:id="122"/>
      <w:bookmarkEnd w:id="123"/>
    </w:p>
    <w:p w14:paraId="449AAE8A">
      <w:r>
        <w:rPr>
          <w:rFonts w:hint="eastAsia"/>
        </w:rPr>
        <w:t>6.4.1 状态指示试验</w:t>
      </w:r>
    </w:p>
    <w:p w14:paraId="7D26CE4E">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54C56EEF">
      <w:pPr>
        <w:spacing w:after="80"/>
        <w:ind w:firstLine="420"/>
      </w:pPr>
      <w:r>
        <w:rPr>
          <w:rFonts w:hint="eastAsia"/>
        </w:rPr>
        <w:t>试验结果应满足本规范书5.2的要求。</w:t>
      </w:r>
    </w:p>
    <w:p w14:paraId="353DB68B">
      <w:r>
        <w:rPr>
          <w:rFonts w:hint="eastAsia"/>
        </w:rPr>
        <w:t>6.4.2 内部温控试验</w:t>
      </w:r>
    </w:p>
    <w:p w14:paraId="1B90C5AB">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1BFBFC6D">
      <w:pPr>
        <w:spacing w:after="80"/>
        <w:ind w:firstLine="420"/>
      </w:pPr>
      <w:r>
        <w:rPr>
          <w:rFonts w:hint="eastAsia"/>
        </w:rPr>
        <w:t>测量值与设定值偏差应不大于±5℃，且主控模块、通信模块、监控模块、充电模块运行正常。</w:t>
      </w:r>
    </w:p>
    <w:p w14:paraId="2D0FAA21">
      <w:pPr>
        <w:spacing w:after="80"/>
        <w:ind w:firstLine="420"/>
      </w:pPr>
      <w:r>
        <w:rPr>
          <w:rFonts w:hint="eastAsia"/>
        </w:rPr>
        <w:t>试验结果应满足本规范书5.3的要求。</w:t>
      </w:r>
    </w:p>
    <w:p w14:paraId="4CFE873C">
      <w:r>
        <w:rPr>
          <w:rFonts w:hint="eastAsia"/>
        </w:rPr>
        <w:t>6.4.3 精准起降引导试验</w:t>
      </w:r>
    </w:p>
    <w:p w14:paraId="5B96DB11">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455F05F3">
      <w:pPr>
        <w:spacing w:after="80"/>
        <w:ind w:firstLine="420"/>
      </w:pPr>
      <w:r>
        <w:rPr>
          <w:rFonts w:hint="eastAsia"/>
        </w:rPr>
        <w:t>试验过程中应验证机巢能否全天时引导所搭载无人机精准降落至起降平台指定区域并完成停靠、锁定或回收动作。</w:t>
      </w:r>
    </w:p>
    <w:p w14:paraId="69740EE5">
      <w:pPr>
        <w:spacing w:after="80"/>
        <w:ind w:firstLine="420"/>
      </w:pPr>
      <w:r>
        <w:rPr>
          <w:rFonts w:hint="eastAsia"/>
        </w:rPr>
        <w:t>试验成功率应达到100%，并满足本规范书5.4的要求。</w:t>
      </w:r>
    </w:p>
    <w:p w14:paraId="246C5C4E">
      <w:r>
        <w:rPr>
          <w:rFonts w:hint="eastAsia"/>
        </w:rPr>
        <w:t>6.4.4 气象监测试验</w:t>
      </w:r>
    </w:p>
    <w:p w14:paraId="6C1DF280">
      <w:pPr>
        <w:ind w:firstLine="420"/>
        <w:rPr>
          <w:szCs w:val="21"/>
        </w:rPr>
      </w:pPr>
      <w:r>
        <w:rPr>
          <w:szCs w:val="21"/>
        </w:rPr>
        <w:t>6.</w:t>
      </w:r>
      <w:r>
        <w:rPr>
          <w:rFonts w:hint="eastAsia"/>
          <w:szCs w:val="21"/>
        </w:rPr>
        <w:t>4.4</w:t>
      </w:r>
      <w:r>
        <w:rPr>
          <w:szCs w:val="21"/>
        </w:rPr>
        <w:t>.1 气温传感器</w:t>
      </w:r>
    </w:p>
    <w:p w14:paraId="53ED145B">
      <w:pPr>
        <w:spacing w:after="80"/>
        <w:ind w:firstLine="420"/>
        <w:rPr>
          <w:szCs w:val="21"/>
        </w:rPr>
      </w:pPr>
      <w:r>
        <w:rPr>
          <w:szCs w:val="21"/>
        </w:rPr>
        <w:t>试验方法：</w:t>
      </w:r>
      <w:r>
        <w:rPr>
          <w:rFonts w:hint="eastAsia" w:ascii="宋体" w:hAnsi="宋体"/>
          <w:szCs w:val="21"/>
        </w:rPr>
        <w:t>按照</w:t>
      </w:r>
      <w:r>
        <w:rPr>
          <w:szCs w:val="21"/>
        </w:rPr>
        <w:t>-40 ℃、-20 ℃、-5 ℃、0 ℃、+5 ℃、+30 ℃、+50 ℃顺序，参照GB/T 35697 中7.2.4.1规定方法进行试验。</w:t>
      </w:r>
    </w:p>
    <w:p w14:paraId="4932CAA3">
      <w:pPr>
        <w:spacing w:after="80"/>
        <w:ind w:firstLine="420"/>
        <w:rPr>
          <w:szCs w:val="21"/>
        </w:rPr>
      </w:pPr>
      <w:r>
        <w:rPr>
          <w:szCs w:val="21"/>
        </w:rPr>
        <w:t>判定准则：</w:t>
      </w:r>
      <w:r>
        <w:rPr>
          <w:rFonts w:hint="eastAsia" w:ascii="宋体" w:hAnsi="宋体"/>
          <w:szCs w:val="21"/>
        </w:rPr>
        <w:t>测量误差</w:t>
      </w:r>
      <w:r>
        <w:rPr>
          <w:szCs w:val="21"/>
        </w:rPr>
        <w:t>应满足本规范5.</w:t>
      </w:r>
      <w:r>
        <w:rPr>
          <w:rFonts w:hint="eastAsia"/>
          <w:szCs w:val="21"/>
        </w:rPr>
        <w:t>5</w:t>
      </w:r>
      <w:r>
        <w:rPr>
          <w:szCs w:val="21"/>
        </w:rPr>
        <w:t>规定的技术要求。</w:t>
      </w:r>
    </w:p>
    <w:p w14:paraId="3C94B86A">
      <w:pPr>
        <w:ind w:firstLine="420"/>
        <w:rPr>
          <w:szCs w:val="21"/>
        </w:rPr>
      </w:pPr>
      <w:r>
        <w:rPr>
          <w:szCs w:val="21"/>
        </w:rPr>
        <w:t>6.</w:t>
      </w:r>
      <w:r>
        <w:rPr>
          <w:rFonts w:hint="eastAsia"/>
          <w:szCs w:val="21"/>
        </w:rPr>
        <w:t>4.4</w:t>
      </w:r>
      <w:r>
        <w:rPr>
          <w:szCs w:val="21"/>
        </w:rPr>
        <w:t>.</w:t>
      </w:r>
      <w:r>
        <w:rPr>
          <w:rFonts w:hint="eastAsia"/>
          <w:szCs w:val="21"/>
        </w:rPr>
        <w:t>2</w:t>
      </w:r>
      <w:r>
        <w:rPr>
          <w:szCs w:val="21"/>
        </w:rPr>
        <w:t xml:space="preserve"> 相对湿度传感器</w:t>
      </w:r>
    </w:p>
    <w:p w14:paraId="3073953F">
      <w:pPr>
        <w:spacing w:after="80"/>
        <w:ind w:firstLine="420"/>
        <w:rPr>
          <w:szCs w:val="21"/>
        </w:rPr>
      </w:pPr>
      <w:r>
        <w:rPr>
          <w:szCs w:val="21"/>
        </w:rPr>
        <w:t>试验方法：</w:t>
      </w:r>
      <w:r>
        <w:rPr>
          <w:rFonts w:hint="eastAsia" w:ascii="宋体" w:hAnsi="宋体"/>
          <w:szCs w:val="21"/>
        </w:rPr>
        <w:t>按照</w:t>
      </w:r>
      <w:r>
        <w:rPr>
          <w:szCs w:val="21"/>
        </w:rPr>
        <w:t>30%、50%、70%、80%、90%、98%、90%、80%、70%、50%、30%顺序，参照GB/T 35697 中7.2.4.1规定方法进行试验。</w:t>
      </w:r>
    </w:p>
    <w:p w14:paraId="5D316A73">
      <w:pPr>
        <w:spacing w:after="80"/>
        <w:ind w:firstLine="420"/>
        <w:rPr>
          <w:szCs w:val="21"/>
        </w:rPr>
      </w:pPr>
      <w:r>
        <w:rPr>
          <w:szCs w:val="21"/>
        </w:rPr>
        <w:t>判定准则：测量误差应满足本规范5.</w:t>
      </w:r>
      <w:r>
        <w:rPr>
          <w:rFonts w:hint="eastAsia"/>
          <w:szCs w:val="21"/>
        </w:rPr>
        <w:t>5</w:t>
      </w:r>
      <w:r>
        <w:rPr>
          <w:szCs w:val="21"/>
        </w:rPr>
        <w:t>规定的技术要求。</w:t>
      </w:r>
    </w:p>
    <w:p w14:paraId="4BCDB271">
      <w:pPr>
        <w:tabs>
          <w:tab w:val="left" w:pos="1276"/>
        </w:tabs>
        <w:spacing w:line="360" w:lineRule="auto"/>
        <w:ind w:firstLine="420"/>
        <w:rPr>
          <w:szCs w:val="21"/>
        </w:rPr>
      </w:pPr>
      <w:r>
        <w:rPr>
          <w:szCs w:val="21"/>
        </w:rPr>
        <w:t>6.</w:t>
      </w:r>
      <w:r>
        <w:rPr>
          <w:rFonts w:hint="eastAsia"/>
          <w:szCs w:val="21"/>
        </w:rPr>
        <w:t>4.4</w:t>
      </w:r>
      <w:r>
        <w:rPr>
          <w:szCs w:val="21"/>
        </w:rPr>
        <w:t>.</w:t>
      </w:r>
      <w:r>
        <w:rPr>
          <w:rFonts w:hint="eastAsia"/>
          <w:szCs w:val="21"/>
        </w:rPr>
        <w:t>3</w:t>
      </w:r>
      <w:r>
        <w:rPr>
          <w:szCs w:val="21"/>
        </w:rPr>
        <w:t xml:space="preserve"> 风速传感器</w:t>
      </w:r>
    </w:p>
    <w:p w14:paraId="2D436BC6">
      <w:pPr>
        <w:spacing w:after="80"/>
        <w:ind w:firstLine="420"/>
        <w:rPr>
          <w:szCs w:val="21"/>
        </w:rPr>
      </w:pPr>
      <w:r>
        <w:rPr>
          <w:szCs w:val="21"/>
        </w:rPr>
        <w:t>试验方法：按照2 m/s、5 m/s、10 m/s、20 m/s、30 m/s、35m/s</w:t>
      </w:r>
      <w:r>
        <w:rPr>
          <w:rFonts w:hint="eastAsia"/>
          <w:szCs w:val="21"/>
        </w:rPr>
        <w:t>、40m/s、50m/s、60m/s、50m/s、40m/s、</w:t>
      </w:r>
      <w:r>
        <w:rPr>
          <w:szCs w:val="21"/>
        </w:rPr>
        <w:t>30m/s、20m/s、10m/s顺序，参照GB/T 35697 中7.2.4.1规定方法进行试验。</w:t>
      </w:r>
    </w:p>
    <w:p w14:paraId="0E8A52CA">
      <w:pPr>
        <w:spacing w:after="80"/>
        <w:ind w:firstLine="420"/>
      </w:pPr>
      <w:r>
        <w:rPr>
          <w:szCs w:val="21"/>
        </w:rPr>
        <w:t>判定准则：测量误差应满足本规范5.</w:t>
      </w:r>
      <w:r>
        <w:rPr>
          <w:rFonts w:hint="eastAsia"/>
          <w:szCs w:val="21"/>
        </w:rPr>
        <w:t>5</w:t>
      </w:r>
      <w:r>
        <w:rPr>
          <w:szCs w:val="21"/>
        </w:rPr>
        <w:t>规定的技术要求。</w:t>
      </w:r>
    </w:p>
    <w:p w14:paraId="6B96CA46">
      <w:r>
        <w:rPr>
          <w:rFonts w:hint="eastAsia"/>
        </w:rPr>
        <w:t>6.4.5 禁飞功能试验</w:t>
      </w:r>
    </w:p>
    <w:p w14:paraId="12DAD6CB">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706EEADB">
      <w:pPr>
        <w:spacing w:after="80"/>
        <w:ind w:firstLine="420"/>
      </w:pPr>
      <w:r>
        <w:rPr>
          <w:rFonts w:hint="eastAsia"/>
        </w:rPr>
        <w:t>2）设定禁止无人机飞行的雨量阈值，模拟降雨环境，检查机巢是否自动向管控系统推送告警信息并禁止无人机起飞。</w:t>
      </w:r>
    </w:p>
    <w:p w14:paraId="6A34CDD7">
      <w:pPr>
        <w:spacing w:after="80"/>
        <w:ind w:firstLine="420"/>
      </w:pPr>
      <w:r>
        <w:rPr>
          <w:rFonts w:hint="eastAsia"/>
        </w:rPr>
        <w:t>试验结果应</w:t>
      </w:r>
      <w:r>
        <w:rPr>
          <w:rFonts w:hint="eastAsia" w:ascii="宋体" w:hAnsi="宋体"/>
          <w:szCs w:val="21"/>
        </w:rPr>
        <w:t>满足</w:t>
      </w:r>
      <w:r>
        <w:rPr>
          <w:rFonts w:hint="eastAsia"/>
        </w:rPr>
        <w:t>本规范书5.5的要求。</w:t>
      </w:r>
    </w:p>
    <w:p w14:paraId="06C99BBB">
      <w:pPr>
        <w:pStyle w:val="3"/>
        <w:spacing w:after="120"/>
        <w:rPr>
          <w:rFonts w:hint="eastAsia" w:ascii="黑体" w:hAnsi="黑体" w:eastAsia="黑体"/>
          <w:b w:val="0"/>
          <w:bCs/>
          <w:szCs w:val="21"/>
        </w:rPr>
      </w:pPr>
      <w:bookmarkStart w:id="124" w:name="_Toc22999"/>
      <w:bookmarkStart w:id="125" w:name="_Toc229215773"/>
      <w:bookmarkStart w:id="126" w:name="_Toc229213769"/>
      <w:r>
        <w:rPr>
          <w:rFonts w:hint="eastAsia" w:ascii="黑体" w:hAnsi="黑体" w:eastAsia="黑体"/>
          <w:b w:val="0"/>
          <w:bCs/>
          <w:szCs w:val="21"/>
        </w:rPr>
        <w:t>6.5 起降与停靠补充试验</w:t>
      </w:r>
      <w:bookmarkEnd w:id="124"/>
      <w:bookmarkEnd w:id="125"/>
      <w:bookmarkEnd w:id="126"/>
    </w:p>
    <w:p w14:paraId="7F681A9D">
      <w:r>
        <w:rPr>
          <w:rFonts w:hint="eastAsia"/>
        </w:rPr>
        <w:t>6.5.1 降落定位精度试验</w:t>
      </w:r>
    </w:p>
    <w:p w14:paraId="57D1F664">
      <w:pPr>
        <w:spacing w:after="80"/>
        <w:ind w:firstLine="420"/>
      </w:pPr>
      <w:r>
        <w:rPr>
          <w:rFonts w:hint="eastAsia"/>
        </w:rPr>
        <w:t>在标准试验条件下，采用经检定或校准的高精度测量装置，对无人机降落完成后的水平偏差、垂直偏差及航向偏差进行测量。</w:t>
      </w:r>
    </w:p>
    <w:p w14:paraId="2CE62FD3">
      <w:pPr>
        <w:spacing w:after="80"/>
        <w:ind w:firstLine="420"/>
      </w:pPr>
      <w:r>
        <w:rPr>
          <w:rFonts w:hint="eastAsia"/>
        </w:rPr>
        <w:t>测量结果应</w:t>
      </w:r>
      <w:r>
        <w:rPr>
          <w:rFonts w:hint="eastAsia" w:ascii="宋体" w:hAnsi="宋体"/>
          <w:szCs w:val="21"/>
        </w:rPr>
        <w:t>满足</w:t>
      </w:r>
      <w:r>
        <w:rPr>
          <w:rFonts w:hint="eastAsia"/>
        </w:rPr>
        <w:t>本规范书5.4中水平偏差不大于±2cm、垂直偏差不大于±3cm、航向偏差不大于±2°的要求。</w:t>
      </w:r>
    </w:p>
    <w:p w14:paraId="15C56ECC">
      <w:pPr>
        <w:spacing w:after="80"/>
        <w:ind w:firstLine="420"/>
      </w:pPr>
      <w:r>
        <w:rPr>
          <w:rFonts w:hint="eastAsia"/>
        </w:rPr>
        <w:t>本项可参照 T/CEC 1196—2025 第6.3.2条有关要求执行。</w:t>
      </w:r>
    </w:p>
    <w:p w14:paraId="523843FA">
      <w:r>
        <w:rPr>
          <w:rFonts w:hint="eastAsia"/>
        </w:rPr>
        <w:t>6.5.2 停靠锁定/解锁试验</w:t>
      </w:r>
    </w:p>
    <w:p w14:paraId="5394ACAE">
      <w:pPr>
        <w:spacing w:after="80"/>
        <w:ind w:firstLine="420"/>
      </w:pPr>
      <w:r>
        <w:rPr>
          <w:rFonts w:hint="eastAsia"/>
        </w:rPr>
        <w:t>在无人机</w:t>
      </w:r>
      <w:r>
        <w:rPr>
          <w:rFonts w:hint="eastAsia" w:ascii="宋体" w:hAnsi="宋体"/>
          <w:szCs w:val="21"/>
        </w:rPr>
        <w:t>完成</w:t>
      </w:r>
      <w:r>
        <w:rPr>
          <w:rFonts w:hint="eastAsia"/>
        </w:rPr>
        <w:t>降落后，检查机巢停靠锁定机构是否能够可靠锁定无人机；在执行解锁指令后，锁定机构应能正常释放，无卡滞、无误动作。</w:t>
      </w:r>
    </w:p>
    <w:p w14:paraId="09B16768">
      <w:pPr>
        <w:spacing w:after="80"/>
        <w:ind w:firstLine="420"/>
      </w:pPr>
      <w:r>
        <w:rPr>
          <w:rFonts w:hint="eastAsia"/>
        </w:rPr>
        <w:t>连续试验不少于10次，动作应准确、可靠。</w:t>
      </w:r>
    </w:p>
    <w:p w14:paraId="75D8AC3D">
      <w:pPr>
        <w:spacing w:after="80"/>
        <w:ind w:firstLine="420"/>
      </w:pPr>
      <w:r>
        <w:rPr>
          <w:rFonts w:hint="eastAsia"/>
        </w:rPr>
        <w:t>本项可</w:t>
      </w:r>
      <w:r>
        <w:rPr>
          <w:rFonts w:hint="eastAsia" w:ascii="宋体" w:hAnsi="宋体"/>
          <w:szCs w:val="21"/>
        </w:rPr>
        <w:t>参照 T</w:t>
      </w:r>
      <w:r>
        <w:rPr>
          <w:rFonts w:hint="eastAsia"/>
        </w:rPr>
        <w:t>/CEC 1196—2025 第6.3条有关要求执行。</w:t>
      </w:r>
    </w:p>
    <w:p w14:paraId="1454877D">
      <w:r>
        <w:rPr>
          <w:rFonts w:hint="eastAsia"/>
        </w:rPr>
        <w:t>6.5.3 夜间起降试验</w:t>
      </w:r>
    </w:p>
    <w:p w14:paraId="09DE8C79">
      <w:pPr>
        <w:spacing w:after="80"/>
        <w:ind w:firstLine="420"/>
      </w:pPr>
      <w:r>
        <w:rPr>
          <w:rFonts w:hint="eastAsia"/>
        </w:rPr>
        <w:t>结合 DL/T 2966—2025 第6.3条中夜间飞行任务要求执行，在机巢范围10m处无额外照明设备的夜间条件下，验证机巢引导无人机正常起飞和降落的能力。</w:t>
      </w:r>
    </w:p>
    <w:p w14:paraId="39BFAB11">
      <w:pPr>
        <w:spacing w:after="80"/>
        <w:ind w:firstLine="420"/>
      </w:pPr>
      <w:r>
        <w:rPr>
          <w:rFonts w:hint="eastAsia"/>
        </w:rPr>
        <w:t>试验中</w:t>
      </w:r>
      <w:r>
        <w:rPr>
          <w:rFonts w:hint="eastAsia" w:ascii="宋体" w:hAnsi="宋体"/>
          <w:szCs w:val="21"/>
        </w:rPr>
        <w:t>无人机</w:t>
      </w:r>
      <w:r>
        <w:rPr>
          <w:rFonts w:hint="eastAsia"/>
        </w:rPr>
        <w:t>应能安全完成起降并准确停靠至起降平台。</w:t>
      </w:r>
    </w:p>
    <w:p w14:paraId="09126BFE">
      <w:pPr>
        <w:ind w:firstLine="420"/>
      </w:pPr>
      <w:r>
        <w:rPr>
          <w:rFonts w:hint="eastAsia"/>
        </w:rPr>
        <w:t>本项可参照 T/CEC 1196—2025 第6.3.3条有关要求执行。</w:t>
      </w:r>
    </w:p>
    <w:p w14:paraId="22C5A752">
      <w:r>
        <w:rPr>
          <w:rFonts w:hint="eastAsia"/>
        </w:rPr>
        <w:t>6.5.4 弱GNSS或轻微侧风条件起降验证试验</w:t>
      </w:r>
    </w:p>
    <w:p w14:paraId="13B0C989">
      <w:pPr>
        <w:spacing w:after="80"/>
        <w:ind w:firstLine="420"/>
      </w:pPr>
      <w:r>
        <w:rPr>
          <w:rFonts w:hint="eastAsia"/>
        </w:rPr>
        <w:t>在不影响安全的前提下，通过弱GNSS场景模拟或轻微侧风环境，验证无人机在机巢引导下仍可正常完成起降、停靠和锁定动作。</w:t>
      </w:r>
    </w:p>
    <w:p w14:paraId="003050F5">
      <w:pPr>
        <w:spacing w:after="80"/>
        <w:ind w:firstLine="420"/>
      </w:pPr>
      <w:r>
        <w:rPr>
          <w:rFonts w:hint="eastAsia"/>
        </w:rPr>
        <w:t>试验结果应满足本规范书5.4的要求。</w:t>
      </w:r>
    </w:p>
    <w:p w14:paraId="589E85B8">
      <w:pPr>
        <w:spacing w:after="80"/>
        <w:ind w:firstLine="420"/>
      </w:pPr>
      <w:r>
        <w:rPr>
          <w:rFonts w:hint="eastAsia"/>
        </w:rPr>
        <w:t>本项可参照 T/CEC 1196—2025 第6.3.3条有关要求执行。</w:t>
      </w:r>
    </w:p>
    <w:p w14:paraId="547CBEF5">
      <w:pPr>
        <w:pStyle w:val="3"/>
        <w:spacing w:after="120"/>
        <w:rPr>
          <w:rFonts w:hint="eastAsia" w:ascii="黑体" w:hAnsi="黑体" w:eastAsia="黑体"/>
          <w:b w:val="0"/>
          <w:bCs/>
          <w:szCs w:val="21"/>
        </w:rPr>
      </w:pPr>
      <w:bookmarkStart w:id="127" w:name="_Toc229213770"/>
      <w:bookmarkStart w:id="128" w:name="_Toc229215774"/>
      <w:bookmarkStart w:id="129" w:name="_Toc28585"/>
      <w:r>
        <w:rPr>
          <w:rFonts w:hint="eastAsia" w:ascii="黑体" w:hAnsi="黑体" w:eastAsia="黑体"/>
          <w:b w:val="0"/>
          <w:bCs/>
          <w:szCs w:val="21"/>
        </w:rPr>
        <w:t>6.6 自动充电与充电保护试验</w:t>
      </w:r>
      <w:bookmarkEnd w:id="127"/>
      <w:bookmarkEnd w:id="128"/>
      <w:bookmarkEnd w:id="129"/>
    </w:p>
    <w:p w14:paraId="50B6A06F">
      <w:r>
        <w:rPr>
          <w:rFonts w:hint="eastAsia"/>
        </w:rPr>
        <w:t>6.6.1 无人机电池充电时长试验</w:t>
      </w:r>
    </w:p>
    <w:p w14:paraId="09359D97">
      <w:pPr>
        <w:spacing w:after="80"/>
        <w:ind w:firstLine="42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68EB6678">
      <w:pPr>
        <w:ind w:firstLine="420"/>
      </w:pPr>
      <w:r>
        <w:rPr>
          <w:rFonts w:hint="eastAsia"/>
        </w:rPr>
        <w:t>试验结果应小于40min，并满足本规范书5.7的要求。</w:t>
      </w:r>
    </w:p>
    <w:p w14:paraId="29C707C6">
      <w:r>
        <w:rPr>
          <w:rFonts w:hint="eastAsia"/>
        </w:rPr>
        <w:t>6.6.2 过压保护试验</w:t>
      </w:r>
    </w:p>
    <w:p w14:paraId="53820C46">
      <w:pPr>
        <w:ind w:firstLine="420"/>
      </w:pPr>
      <w:r>
        <w:rPr>
          <w:rFonts w:hint="eastAsia"/>
        </w:rPr>
        <w:t>按 T/CEC 1196—2025 第6.4.2条有关要求执行，模拟充电回路出现过压情况，检查机巢是否能触发保护动作并自动中止异常充电。</w:t>
      </w:r>
    </w:p>
    <w:p w14:paraId="3F1DAF00">
      <w:pPr>
        <w:ind w:firstLine="420"/>
      </w:pPr>
      <w:r>
        <w:rPr>
          <w:rFonts w:hint="eastAsia"/>
        </w:rPr>
        <w:t>故障恢复后，设备应能按设定逻辑重新判定并恢复正常充电。</w:t>
      </w:r>
    </w:p>
    <w:p w14:paraId="70CF571B">
      <w:r>
        <w:rPr>
          <w:rFonts w:hint="eastAsia"/>
        </w:rPr>
        <w:t>6.6.3 欠压保护试验</w:t>
      </w:r>
    </w:p>
    <w:p w14:paraId="5D4DAB48">
      <w:pPr>
        <w:ind w:firstLine="420"/>
      </w:pPr>
      <w:r>
        <w:rPr>
          <w:rFonts w:hint="eastAsia"/>
        </w:rPr>
        <w:t>按 T/CEC 1196—2025 第6.4.2条有关要求执行，模拟输入电压低于允许范围，检查机巢是否能识别欠压状态，触发保护并进行告警。</w:t>
      </w:r>
    </w:p>
    <w:p w14:paraId="07B0C865">
      <w:pPr>
        <w:ind w:firstLine="420"/>
      </w:pPr>
      <w:r>
        <w:rPr>
          <w:rFonts w:hint="eastAsia"/>
        </w:rPr>
        <w:t>试验结果应满足本规范书5.8的要求。</w:t>
      </w:r>
    </w:p>
    <w:p w14:paraId="24047900">
      <w:r>
        <w:rPr>
          <w:rFonts w:hint="eastAsia"/>
        </w:rPr>
        <w:t>6.6.4 过流保护试验</w:t>
      </w:r>
    </w:p>
    <w:p w14:paraId="5AA2B237">
      <w:pPr>
        <w:ind w:firstLine="420"/>
      </w:pPr>
      <w:r>
        <w:rPr>
          <w:rFonts w:hint="eastAsia"/>
        </w:rPr>
        <w:t>按 T/CEC 1196—2025 第6.4.2条有关要求执行，模拟充电电流超过设定值，检查保护功能是否及时动作，避免充电回路损坏。</w:t>
      </w:r>
    </w:p>
    <w:p w14:paraId="2E9BD12E">
      <w:pPr>
        <w:ind w:firstLine="420"/>
      </w:pPr>
      <w:r>
        <w:rPr>
          <w:rFonts w:hint="eastAsia"/>
        </w:rPr>
        <w:t>试验结果应满足本规范书5.8的要求。</w:t>
      </w:r>
    </w:p>
    <w:p w14:paraId="2AB4AC73">
      <w:r>
        <w:rPr>
          <w:rFonts w:hint="eastAsia"/>
        </w:rPr>
        <w:t>6.6.5 短路保护试验</w:t>
      </w:r>
    </w:p>
    <w:p w14:paraId="70489057">
      <w:pPr>
        <w:ind w:firstLine="420"/>
      </w:pPr>
      <w:r>
        <w:rPr>
          <w:rFonts w:hint="eastAsia"/>
        </w:rPr>
        <w:t>按 T/CEC 1196—2025 第6.4.2条有关要求执行，模拟充电输出端短路，检查机巢是否能迅速切断输出并进行告警。</w:t>
      </w:r>
    </w:p>
    <w:p w14:paraId="2AD64E45">
      <w:pPr>
        <w:ind w:firstLine="420"/>
      </w:pPr>
      <w:r>
        <w:rPr>
          <w:rFonts w:hint="eastAsia"/>
        </w:rPr>
        <w:t>故障解除后设备不应受损，各项功能应正常。</w:t>
      </w:r>
    </w:p>
    <w:p w14:paraId="7A857FDC">
      <w:r>
        <w:rPr>
          <w:rFonts w:hint="eastAsia"/>
        </w:rPr>
        <w:t>6.6.6 反接保护试验</w:t>
      </w:r>
    </w:p>
    <w:p w14:paraId="6E87101B">
      <w:pPr>
        <w:ind w:firstLine="420"/>
      </w:pPr>
      <w:r>
        <w:rPr>
          <w:rFonts w:hint="eastAsia"/>
        </w:rPr>
        <w:t>按 T/CEC 1196—2025 第6.4.2条有关要求执行，模拟充电极性异常连接或等效反接工况，检查机巢是否能有效识别并采取保护措施，避免设备损坏。</w:t>
      </w:r>
    </w:p>
    <w:p w14:paraId="4E81DF4F">
      <w:pPr>
        <w:ind w:firstLine="420"/>
      </w:pPr>
      <w:r>
        <w:rPr>
          <w:rFonts w:hint="eastAsia"/>
        </w:rPr>
        <w:t>试验结果应满足本规范书5.8的要求。</w:t>
      </w:r>
    </w:p>
    <w:p w14:paraId="6760AB25">
      <w:r>
        <w:rPr>
          <w:rFonts w:hint="eastAsia"/>
        </w:rPr>
        <w:t>6.6.7 过温保护试验</w:t>
      </w:r>
    </w:p>
    <w:p w14:paraId="0292954B">
      <w:pPr>
        <w:ind w:firstLine="420"/>
      </w:pPr>
      <w:r>
        <w:rPr>
          <w:rFonts w:hint="eastAsia"/>
        </w:rPr>
        <w:t>按 T/CEC 1196—2025 第6.4.2条有关要求执行，模拟充电过程中电池温度或充电模块温度达到保护阈值，检查机巢是否能自动中止充电并发出告警。</w:t>
      </w:r>
    </w:p>
    <w:p w14:paraId="4C761278">
      <w:pPr>
        <w:ind w:firstLine="420"/>
      </w:pPr>
      <w:r>
        <w:rPr>
          <w:rFonts w:hint="eastAsia"/>
        </w:rPr>
        <w:t>温度恢复后，应能重新判定并在满足条件时恢复充电。</w:t>
      </w:r>
    </w:p>
    <w:p w14:paraId="68AF7696">
      <w:pPr>
        <w:pStyle w:val="3"/>
        <w:spacing w:after="120"/>
        <w:rPr>
          <w:rFonts w:hint="eastAsia" w:ascii="黑体" w:hAnsi="黑体" w:eastAsia="黑体"/>
          <w:b w:val="0"/>
          <w:bCs/>
          <w:szCs w:val="21"/>
        </w:rPr>
      </w:pPr>
      <w:bookmarkStart w:id="130" w:name="_Toc129"/>
      <w:bookmarkStart w:id="131" w:name="_Toc229213771"/>
      <w:bookmarkStart w:id="132" w:name="_Toc229215775"/>
      <w:r>
        <w:rPr>
          <w:rFonts w:hint="eastAsia" w:ascii="黑体" w:hAnsi="黑体" w:eastAsia="黑体"/>
          <w:b w:val="0"/>
          <w:bCs/>
          <w:szCs w:val="21"/>
        </w:rPr>
        <w:t>6.7 备用电源功能试验</w:t>
      </w:r>
      <w:bookmarkEnd w:id="130"/>
      <w:bookmarkEnd w:id="131"/>
      <w:bookmarkEnd w:id="132"/>
    </w:p>
    <w:p w14:paraId="2E65460A">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7E3CB689">
      <w:pPr>
        <w:ind w:firstLine="420"/>
      </w:pPr>
      <w:r>
        <w:rPr>
          <w:rFonts w:hint="eastAsia"/>
        </w:rPr>
        <w:t>备用电源独立供电时长应满足本规范书5.9和关键指标表要求。</w:t>
      </w:r>
    </w:p>
    <w:p w14:paraId="7A339BDA">
      <w:pPr>
        <w:pStyle w:val="3"/>
        <w:spacing w:after="120"/>
        <w:rPr>
          <w:rFonts w:hint="eastAsia" w:ascii="黑体" w:hAnsi="黑体" w:eastAsia="黑体"/>
          <w:b w:val="0"/>
          <w:bCs/>
          <w:szCs w:val="21"/>
        </w:rPr>
      </w:pPr>
      <w:bookmarkStart w:id="133" w:name="_Toc229213772"/>
      <w:bookmarkStart w:id="134" w:name="_Toc8515"/>
      <w:bookmarkStart w:id="135" w:name="_Toc229215776"/>
      <w:r>
        <w:rPr>
          <w:rFonts w:hint="eastAsia" w:ascii="黑体" w:hAnsi="黑体" w:eastAsia="黑体"/>
          <w:b w:val="0"/>
          <w:bCs/>
          <w:szCs w:val="21"/>
        </w:rPr>
        <w:t>6.8 远程控制功能试验</w:t>
      </w:r>
      <w:bookmarkEnd w:id="133"/>
      <w:bookmarkEnd w:id="134"/>
      <w:bookmarkEnd w:id="135"/>
    </w:p>
    <w:p w14:paraId="28EF0497">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748FDB36">
      <w:pPr>
        <w:ind w:firstLine="420"/>
      </w:pPr>
      <w:r>
        <w:rPr>
          <w:rFonts w:hint="eastAsia"/>
        </w:rPr>
        <w:t>各遥控指令对应动作应满足下列要求：</w:t>
      </w:r>
    </w:p>
    <w:p w14:paraId="4DD995F6">
      <w:pPr>
        <w:ind w:firstLine="420"/>
      </w:pPr>
      <w:r>
        <w:rPr>
          <w:rFonts w:hint="eastAsia"/>
        </w:rPr>
        <w:t>1）起飞：无人机由静止状态起飞后在指定高度悬停；</w:t>
      </w:r>
    </w:p>
    <w:p w14:paraId="2F5AD536">
      <w:pPr>
        <w:ind w:firstLine="420"/>
      </w:pPr>
      <w:r>
        <w:rPr>
          <w:rFonts w:hint="eastAsia"/>
        </w:rPr>
        <w:t>2）俯仰：无人机水平向前或向后飞行；</w:t>
      </w:r>
    </w:p>
    <w:p w14:paraId="4AB24019">
      <w:pPr>
        <w:ind w:firstLine="420"/>
      </w:pPr>
      <w:r>
        <w:rPr>
          <w:rFonts w:hint="eastAsia"/>
        </w:rPr>
        <w:t>3）横滚：无人机水平向左或向右飞行；</w:t>
      </w:r>
    </w:p>
    <w:p w14:paraId="3351E3DD">
      <w:pPr>
        <w:ind w:firstLine="420"/>
      </w:pPr>
      <w:r>
        <w:rPr>
          <w:rFonts w:hint="eastAsia"/>
        </w:rPr>
        <w:t>4）偏航：无人机在当前位置向左或向右旋转；</w:t>
      </w:r>
    </w:p>
    <w:p w14:paraId="679F5486">
      <w:pPr>
        <w:ind w:firstLine="420"/>
      </w:pPr>
      <w:r>
        <w:rPr>
          <w:rFonts w:hint="eastAsia"/>
        </w:rPr>
        <w:t>5）升降：无人机垂直上升或垂直下降；</w:t>
      </w:r>
    </w:p>
    <w:p w14:paraId="667A7E35">
      <w:pPr>
        <w:ind w:firstLine="420"/>
      </w:pPr>
      <w:r>
        <w:rPr>
          <w:rFonts w:hint="eastAsia"/>
        </w:rPr>
        <w:t>6）返航：无人机自动返回预设返航点；</w:t>
      </w:r>
    </w:p>
    <w:p w14:paraId="044895D1">
      <w:pPr>
        <w:ind w:firstLine="420"/>
      </w:pPr>
      <w:r>
        <w:rPr>
          <w:rFonts w:hint="eastAsia"/>
        </w:rPr>
        <w:t>7）悬停：无人机在当前位置保持悬停；</w:t>
      </w:r>
    </w:p>
    <w:p w14:paraId="6FA82F3E">
      <w:pPr>
        <w:ind w:firstLine="420"/>
      </w:pPr>
      <w:r>
        <w:rPr>
          <w:rFonts w:hint="eastAsia"/>
        </w:rPr>
        <w:t>8）降落：无人机在当前位置垂直降落。</w:t>
      </w:r>
    </w:p>
    <w:p w14:paraId="22293FD5">
      <w:pPr>
        <w:ind w:firstLine="420"/>
      </w:pPr>
      <w:r>
        <w:rPr>
          <w:rFonts w:hint="eastAsia"/>
        </w:rPr>
        <w:t>试验结果应满足本规范书5.10的要求。</w:t>
      </w:r>
    </w:p>
    <w:p w14:paraId="23828DD8">
      <w:pPr>
        <w:pStyle w:val="3"/>
        <w:spacing w:after="120"/>
        <w:rPr>
          <w:rFonts w:hint="eastAsia" w:ascii="黑体" w:hAnsi="黑体" w:eastAsia="黑体"/>
          <w:b w:val="0"/>
          <w:bCs/>
          <w:szCs w:val="21"/>
        </w:rPr>
      </w:pPr>
      <w:bookmarkStart w:id="136" w:name="_Toc229215777"/>
      <w:bookmarkStart w:id="137" w:name="_Toc9871"/>
      <w:bookmarkStart w:id="138" w:name="_Toc229213773"/>
      <w:r>
        <w:rPr>
          <w:rFonts w:hint="eastAsia" w:ascii="黑体" w:hAnsi="黑体" w:eastAsia="黑体"/>
          <w:b w:val="0"/>
          <w:bCs/>
          <w:szCs w:val="21"/>
        </w:rPr>
        <w:t>6.9 应急功能试验</w:t>
      </w:r>
      <w:bookmarkEnd w:id="136"/>
      <w:bookmarkEnd w:id="137"/>
      <w:bookmarkEnd w:id="138"/>
    </w:p>
    <w:p w14:paraId="62886B89">
      <w:r>
        <w:rPr>
          <w:rFonts w:hint="eastAsia"/>
        </w:rPr>
        <w:t>6.9.1 紧急备降试验</w:t>
      </w:r>
    </w:p>
    <w:p w14:paraId="26925F55">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585FFD52">
      <w:pPr>
        <w:ind w:firstLine="420"/>
      </w:pPr>
      <w:r>
        <w:rPr>
          <w:rFonts w:hint="eastAsia"/>
        </w:rPr>
        <w:t>试验结果应满足本规范书5.11的要求。</w:t>
      </w:r>
    </w:p>
    <w:p w14:paraId="75860A87">
      <w:r>
        <w:rPr>
          <w:rFonts w:hint="eastAsia"/>
        </w:rPr>
        <w:t>6.9.2 紧急召回试验</w:t>
      </w:r>
    </w:p>
    <w:p w14:paraId="324ED1C8">
      <w:pPr>
        <w:ind w:firstLine="420"/>
      </w:pPr>
      <w:r>
        <w:rPr>
          <w:rFonts w:hint="eastAsia"/>
        </w:rPr>
        <w:t>按 DL/T 2966—2025 第6.6条有关要求执行，分别模拟以下异常情形：</w:t>
      </w:r>
    </w:p>
    <w:p w14:paraId="14D2BF80">
      <w:pPr>
        <w:ind w:firstLine="420"/>
      </w:pPr>
      <w:r>
        <w:rPr>
          <w:rFonts w:hint="eastAsia"/>
        </w:rPr>
        <w:t>1）外部供电中断；</w:t>
      </w:r>
    </w:p>
    <w:p w14:paraId="74093CCE">
      <w:pPr>
        <w:ind w:firstLine="420"/>
      </w:pPr>
      <w:r>
        <w:rPr>
          <w:rFonts w:hint="eastAsia"/>
        </w:rPr>
        <w:t>2）突发恶劣天气；</w:t>
      </w:r>
    </w:p>
    <w:p w14:paraId="216EAA97">
      <w:pPr>
        <w:ind w:firstLine="420"/>
      </w:pPr>
      <w:r>
        <w:rPr>
          <w:rFonts w:hint="eastAsia"/>
        </w:rPr>
        <w:t>3）平台不可用或不满足正常降落条件。</w:t>
      </w:r>
    </w:p>
    <w:p w14:paraId="2D933128">
      <w:pPr>
        <w:ind w:firstLine="420"/>
      </w:pPr>
      <w:r>
        <w:rPr>
          <w:rFonts w:hint="eastAsia"/>
        </w:rPr>
        <w:t>检查机巢是否能自动向管控系统推送告警信息，同时自动下发紧急召回指令，并引导无人机安全降落。</w:t>
      </w:r>
    </w:p>
    <w:p w14:paraId="02D19E42">
      <w:pPr>
        <w:ind w:firstLine="420"/>
      </w:pPr>
      <w:r>
        <w:rPr>
          <w:rFonts w:hint="eastAsia"/>
        </w:rPr>
        <w:t>试验结果应满足本规范书5.11的要求。</w:t>
      </w:r>
    </w:p>
    <w:p w14:paraId="3EB0EB78">
      <w:pPr>
        <w:pStyle w:val="3"/>
        <w:spacing w:after="120"/>
        <w:rPr>
          <w:rFonts w:hint="eastAsia" w:ascii="黑体" w:hAnsi="黑体" w:eastAsia="黑体"/>
          <w:b w:val="0"/>
          <w:bCs/>
          <w:szCs w:val="21"/>
        </w:rPr>
      </w:pPr>
      <w:bookmarkStart w:id="139" w:name="_Toc229213774"/>
      <w:bookmarkStart w:id="140" w:name="_Toc229215778"/>
      <w:bookmarkStart w:id="141" w:name="_Toc31651"/>
      <w:r>
        <w:rPr>
          <w:rFonts w:hint="eastAsia" w:ascii="黑体" w:hAnsi="黑体" w:eastAsia="黑体"/>
          <w:b w:val="0"/>
          <w:bCs/>
          <w:szCs w:val="21"/>
        </w:rPr>
        <w:t>6.10 数据传输试验</w:t>
      </w:r>
      <w:bookmarkEnd w:id="139"/>
      <w:bookmarkEnd w:id="140"/>
      <w:bookmarkEnd w:id="141"/>
    </w:p>
    <w:p w14:paraId="24463BDB">
      <w:r>
        <w:rPr>
          <w:rFonts w:hint="eastAsia"/>
        </w:rPr>
        <w:t>6.10.1 数据传输试验</w:t>
      </w:r>
    </w:p>
    <w:p w14:paraId="35730232">
      <w:pPr>
        <w:spacing w:after="80"/>
        <w:ind w:firstLine="420"/>
      </w:pPr>
      <w:r>
        <w:rPr>
          <w:rFonts w:hint="eastAsia"/>
        </w:rPr>
        <w:t>按 DL/T 2966—2025 第6.3条及 T/CEC 1196—2025 第6.6条有关要求执行，将被试机巢接入管控系统，分别记录：</w:t>
      </w:r>
    </w:p>
    <w:p w14:paraId="18281680">
      <w:pPr>
        <w:spacing w:after="80"/>
        <w:ind w:firstLine="420"/>
      </w:pPr>
      <w:r>
        <w:rPr>
          <w:rFonts w:hint="eastAsia"/>
        </w:rPr>
        <w:t>1）机巢对</w:t>
      </w:r>
      <w:r>
        <w:rPr>
          <w:rFonts w:hint="eastAsia" w:ascii="宋体" w:hAnsi="宋体"/>
          <w:szCs w:val="21"/>
        </w:rPr>
        <w:t>无人机</w:t>
      </w:r>
      <w:r>
        <w:rPr>
          <w:rFonts w:hint="eastAsia"/>
        </w:rPr>
        <w:t>下发的航线数据；</w:t>
      </w:r>
    </w:p>
    <w:p w14:paraId="54F3FA46">
      <w:pPr>
        <w:spacing w:after="80"/>
        <w:ind w:firstLine="420"/>
      </w:pPr>
      <w:r>
        <w:rPr>
          <w:rFonts w:hint="eastAsia"/>
        </w:rPr>
        <w:t>2）无人机飞行状态信息和机载视频推流；</w:t>
      </w:r>
    </w:p>
    <w:p w14:paraId="2ED53E1A">
      <w:pPr>
        <w:spacing w:after="80"/>
        <w:ind w:firstLine="420"/>
      </w:pPr>
      <w:r>
        <w:rPr>
          <w:rFonts w:hint="eastAsia"/>
        </w:rPr>
        <w:t>3）机巢向管控系统推送的状态信息和气象监测数据；</w:t>
      </w:r>
    </w:p>
    <w:p w14:paraId="45BC29C9">
      <w:pPr>
        <w:spacing w:after="80"/>
        <w:ind w:firstLine="420"/>
      </w:pPr>
      <w:r>
        <w:rPr>
          <w:rFonts w:hint="eastAsia"/>
        </w:rPr>
        <w:t>4）机巢内部各模块间的双向传输数据。</w:t>
      </w:r>
    </w:p>
    <w:p w14:paraId="5E9BE2A7">
      <w:pPr>
        <w:spacing w:after="80"/>
        <w:ind w:firstLine="420"/>
      </w:pPr>
      <w:r>
        <w:rPr>
          <w:rFonts w:hint="eastAsia"/>
        </w:rPr>
        <w:t>发送端发送的数据与接收端接收的数据应一致，试验结果应满足本规范书5.6的要求。</w:t>
      </w:r>
    </w:p>
    <w:p w14:paraId="1D530A52">
      <w:r>
        <w:rPr>
          <w:rFonts w:hint="eastAsia"/>
        </w:rPr>
        <w:t>6.10.2 数据续传试验</w:t>
      </w:r>
    </w:p>
    <w:p w14:paraId="15BFA39D">
      <w:pPr>
        <w:ind w:firstLine="420"/>
      </w:pPr>
      <w:r>
        <w:rPr>
          <w:rFonts w:hint="eastAsia"/>
        </w:rPr>
        <w:t>建立正常数据传输链路后，人为中断机巢与管控系统之间的通信，保持一定时间后恢复通信。</w:t>
      </w:r>
    </w:p>
    <w:p w14:paraId="73F47DDF">
      <w:pPr>
        <w:ind w:firstLine="420"/>
      </w:pPr>
      <w:r>
        <w:rPr>
          <w:rFonts w:hint="eastAsia"/>
        </w:rPr>
        <w:t>检查被试机巢是否具备本地缓存能力，并在通信恢复后自动完成数据补传。</w:t>
      </w:r>
    </w:p>
    <w:p w14:paraId="058DCAED">
      <w:pPr>
        <w:ind w:firstLine="420"/>
      </w:pPr>
      <w:r>
        <w:rPr>
          <w:rFonts w:hint="eastAsia"/>
        </w:rPr>
        <w:t>补传后的数据应完整、时序正确、无错传、无漏传，满足本规范书5.6的要求。</w:t>
      </w:r>
    </w:p>
    <w:p w14:paraId="2BAEA3C4">
      <w:pPr>
        <w:ind w:firstLine="420"/>
      </w:pPr>
      <w:r>
        <w:rPr>
          <w:rFonts w:hint="eastAsia"/>
        </w:rPr>
        <w:t>本项可参照 T/CEC 1196—2025 第6.6.3条有关要求执行。</w:t>
      </w:r>
    </w:p>
    <w:p w14:paraId="65CD5C7C">
      <w:pPr>
        <w:pStyle w:val="3"/>
        <w:spacing w:after="120"/>
        <w:rPr>
          <w:rFonts w:hint="eastAsia" w:ascii="黑体" w:hAnsi="黑体" w:eastAsia="黑体"/>
          <w:b w:val="0"/>
          <w:bCs/>
          <w:szCs w:val="21"/>
        </w:rPr>
      </w:pPr>
      <w:bookmarkStart w:id="142" w:name="_Toc229215779"/>
      <w:bookmarkStart w:id="143" w:name="_Toc229213775"/>
      <w:bookmarkStart w:id="144" w:name="_Toc14963"/>
      <w:r>
        <w:rPr>
          <w:rFonts w:hint="eastAsia" w:ascii="黑体" w:hAnsi="黑体" w:eastAsia="黑体"/>
          <w:b w:val="0"/>
          <w:bCs/>
          <w:szCs w:val="21"/>
        </w:rPr>
        <w:t>6.11 自检与故障诊断试验</w:t>
      </w:r>
      <w:bookmarkEnd w:id="142"/>
      <w:bookmarkEnd w:id="143"/>
      <w:bookmarkEnd w:id="144"/>
    </w:p>
    <w:p w14:paraId="1261E96D">
      <w:r>
        <w:rPr>
          <w:rFonts w:hint="eastAsia"/>
        </w:rPr>
        <w:t>6.11.1 冷启动与热启动自检完整性试验</w:t>
      </w:r>
    </w:p>
    <w:p w14:paraId="5144AF0C">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52FC3EE4">
      <w:pPr>
        <w:ind w:firstLine="420"/>
      </w:pPr>
      <w:r>
        <w:rPr>
          <w:rFonts w:hint="eastAsia"/>
        </w:rPr>
        <w:t>试验结果应满足本规范书5.12的要求。</w:t>
      </w:r>
    </w:p>
    <w:p w14:paraId="3205A15F">
      <w:r>
        <w:rPr>
          <w:rFonts w:hint="eastAsia"/>
        </w:rPr>
        <w:t>6.11.2 通信故障注入试验</w:t>
      </w:r>
    </w:p>
    <w:p w14:paraId="1D0C8C9C">
      <w:pPr>
        <w:ind w:firstLine="420"/>
      </w:pPr>
      <w:r>
        <w:rPr>
          <w:rFonts w:hint="eastAsia"/>
        </w:rPr>
        <w:t>按 T/CEC 1196—2025 第6.8.2条有关要求执行，模拟通信链路中断、通信模块异常等故障，检查机巢是否能正确识别故障、定位故障位置并发出告警。</w:t>
      </w:r>
    </w:p>
    <w:p w14:paraId="057B0103">
      <w:r>
        <w:rPr>
          <w:rFonts w:hint="eastAsia"/>
        </w:rPr>
        <w:t>6.11.3 供电故障注入试验</w:t>
      </w:r>
    </w:p>
    <w:p w14:paraId="5AE27660">
      <w:pPr>
        <w:ind w:firstLine="420"/>
      </w:pPr>
      <w:r>
        <w:rPr>
          <w:rFonts w:hint="eastAsia"/>
        </w:rPr>
        <w:t>按 T/CEC 1196—2025 第6.8.2条有关要求执行，模拟输入电源异常、供电模块异常等故障，检查机巢是否能识别并告警，必要时切换至备用电源。</w:t>
      </w:r>
    </w:p>
    <w:p w14:paraId="3CE43A1C">
      <w:r>
        <w:rPr>
          <w:rFonts w:hint="eastAsia"/>
        </w:rPr>
        <w:t>6.11.4 舱门故障注入试验</w:t>
      </w:r>
    </w:p>
    <w:p w14:paraId="1A9619F8">
      <w:pPr>
        <w:ind w:firstLine="420"/>
      </w:pPr>
      <w:r>
        <w:rPr>
          <w:rFonts w:hint="eastAsia"/>
        </w:rPr>
        <w:t>按 T/CEC 1196—2025 第6.8.2条有关要求执行，模拟舱门无法正常开启、关闭、限位失效等故障，检查机巢是否能识别并禁止执行相关危险动作。</w:t>
      </w:r>
    </w:p>
    <w:p w14:paraId="0B6EF1C0">
      <w:r>
        <w:rPr>
          <w:rFonts w:hint="eastAsia"/>
        </w:rPr>
        <w:t>6.11.5 充电故障注入试验</w:t>
      </w:r>
    </w:p>
    <w:p w14:paraId="3A3CFE22">
      <w:pPr>
        <w:ind w:firstLine="420"/>
      </w:pPr>
      <w:r>
        <w:rPr>
          <w:rFonts w:hint="eastAsia"/>
        </w:rPr>
        <w:t>按 T/CEC 1196—2025 第6.8.2条有关要求执行，模拟充电模块异常、接触不良、温度异常等故障，检查机巢是否能正确告警并采取保护动作。</w:t>
      </w:r>
    </w:p>
    <w:p w14:paraId="50EE3EB5">
      <w:r>
        <w:rPr>
          <w:rFonts w:hint="eastAsia"/>
        </w:rPr>
        <w:t>6.11.6 传感器故障注入试验</w:t>
      </w:r>
    </w:p>
    <w:p w14:paraId="5EE89638">
      <w:pPr>
        <w:ind w:firstLine="420"/>
      </w:pPr>
      <w:r>
        <w:rPr>
          <w:rFonts w:hint="eastAsia"/>
        </w:rPr>
        <w:t>按 T/CEC 1196—2025 第6.8.2条有关要求执行，模拟温湿度、风速、雨量、水浸等传感器信号异常、断线或失真，检查机巢是否能识别并定位故障。</w:t>
      </w:r>
    </w:p>
    <w:p w14:paraId="1BD7D4D6">
      <w:r>
        <w:rPr>
          <w:rFonts w:hint="eastAsia"/>
        </w:rPr>
        <w:t>6.11.7 日志记录与导出试验</w:t>
      </w:r>
    </w:p>
    <w:p w14:paraId="420CDE33">
      <w:pPr>
        <w:ind w:firstLine="420"/>
      </w:pPr>
      <w:r>
        <w:rPr>
          <w:rFonts w:hint="eastAsia"/>
        </w:rPr>
        <w:t>按 T/CEC 1196—2025 第6.8.3条有关要求执行，检查日志是否支持本地存储、导出和追溯，日志记录内容应覆盖运行状态、操作记录、故障信息、告警信息等。</w:t>
      </w:r>
    </w:p>
    <w:p w14:paraId="02B516CF">
      <w:pPr>
        <w:ind w:firstLine="420"/>
      </w:pPr>
      <w:r>
        <w:rPr>
          <w:rFonts w:hint="eastAsia"/>
        </w:rPr>
        <w:t>日志保存周期应满足本规范书5.12的要求。</w:t>
      </w:r>
    </w:p>
    <w:p w14:paraId="7838B33A">
      <w:pPr>
        <w:pStyle w:val="3"/>
        <w:spacing w:after="120"/>
        <w:rPr>
          <w:rFonts w:hint="eastAsia" w:ascii="黑体" w:hAnsi="黑体" w:eastAsia="黑体"/>
          <w:b w:val="0"/>
          <w:bCs/>
          <w:szCs w:val="21"/>
        </w:rPr>
      </w:pPr>
      <w:bookmarkStart w:id="145" w:name="_Toc229215780"/>
      <w:bookmarkStart w:id="146" w:name="_Toc15629"/>
      <w:bookmarkStart w:id="147" w:name="_Toc229213776"/>
      <w:r>
        <w:rPr>
          <w:rFonts w:hint="eastAsia" w:ascii="黑体" w:hAnsi="黑体" w:eastAsia="黑体"/>
          <w:b w:val="0"/>
          <w:bCs/>
          <w:szCs w:val="21"/>
        </w:rPr>
        <w:t>6.12 防护性能试验</w:t>
      </w:r>
      <w:bookmarkEnd w:id="145"/>
      <w:bookmarkEnd w:id="146"/>
      <w:bookmarkEnd w:id="147"/>
    </w:p>
    <w:p w14:paraId="3240A279">
      <w:r>
        <w:rPr>
          <w:rFonts w:hint="eastAsia"/>
        </w:rPr>
        <w:t>6.12.1 外壳防护等级试验</w:t>
      </w:r>
    </w:p>
    <w:p w14:paraId="74A5C3CF">
      <w:pPr>
        <w:ind w:firstLine="420"/>
      </w:pPr>
      <w:r>
        <w:rPr>
          <w:rFonts w:hint="eastAsia"/>
        </w:rPr>
        <w:t>按 GB/T 4208 中规定的方法进行，并按 DL/T 2966—2025 第6.7条及 T/CEC 1196—2025 第6.2.4条有关要求执行，被试机巢外壳防护等级应满足本规范书5.13的要求。</w:t>
      </w:r>
    </w:p>
    <w:p w14:paraId="1655E3D3">
      <w:pPr>
        <w:ind w:firstLine="420"/>
      </w:pPr>
      <w:r>
        <w:rPr>
          <w:rFonts w:hint="eastAsia"/>
        </w:rPr>
        <w:t>试验结束后机巢通电运行，各项功能应正常。</w:t>
      </w:r>
    </w:p>
    <w:p w14:paraId="7811C06F">
      <w:r>
        <w:rPr>
          <w:rFonts w:hint="eastAsia"/>
        </w:rPr>
        <w:t>6.12.2 耐腐蚀性能试验</w:t>
      </w:r>
    </w:p>
    <w:p w14:paraId="5C1057A9">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79FFD99D">
      <w:pPr>
        <w:ind w:firstLine="420"/>
      </w:pPr>
      <w:r>
        <w:rPr>
          <w:rFonts w:hint="eastAsia"/>
        </w:rPr>
        <w:t>试验结束后按 GB/T 6461 的方法对金属外壳进行保护评级评定，评级结果应满足本规范书5.13的要求。</w:t>
      </w:r>
    </w:p>
    <w:p w14:paraId="674C5977">
      <w:pPr>
        <w:pStyle w:val="3"/>
        <w:spacing w:after="120"/>
        <w:rPr>
          <w:rFonts w:hint="eastAsia" w:ascii="黑体" w:hAnsi="黑体" w:eastAsia="黑体"/>
          <w:b w:val="0"/>
          <w:bCs/>
          <w:szCs w:val="21"/>
        </w:rPr>
      </w:pPr>
      <w:bookmarkStart w:id="148" w:name="_Toc19600"/>
      <w:bookmarkStart w:id="149" w:name="_Toc229213777"/>
      <w:bookmarkStart w:id="150" w:name="_Toc229215781"/>
      <w:r>
        <w:rPr>
          <w:rFonts w:hint="eastAsia" w:ascii="黑体" w:hAnsi="黑体" w:eastAsia="黑体"/>
          <w:b w:val="0"/>
          <w:bCs/>
          <w:szCs w:val="21"/>
        </w:rPr>
        <w:t>6.13 机械性能试验</w:t>
      </w:r>
      <w:bookmarkEnd w:id="148"/>
      <w:bookmarkEnd w:id="149"/>
      <w:bookmarkEnd w:id="150"/>
    </w:p>
    <w:p w14:paraId="771106C4">
      <w:r>
        <w:rPr>
          <w:rFonts w:hint="eastAsia"/>
        </w:rPr>
        <w:t>6.13.1 运动机构可靠性试验</w:t>
      </w:r>
    </w:p>
    <w:p w14:paraId="633D738E">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4786ED38">
      <w:pPr>
        <w:ind w:firstLine="420"/>
      </w:pPr>
      <w:r>
        <w:rPr>
          <w:rFonts w:hint="eastAsia"/>
        </w:rPr>
        <w:t>试验结束后，被试机巢不应发生紧固件松动、机械结构损坏、动作失灵等现象，各项功能应正常。</w:t>
      </w:r>
    </w:p>
    <w:p w14:paraId="1E4766FF">
      <w:r>
        <w:rPr>
          <w:rFonts w:hint="eastAsia"/>
        </w:rPr>
        <w:t>6.13.2 振动耐久试验</w:t>
      </w:r>
    </w:p>
    <w:p w14:paraId="3446FC76">
      <w:pPr>
        <w:ind w:firstLine="420"/>
      </w:pPr>
      <w:r>
        <w:rPr>
          <w:rFonts w:hint="eastAsia"/>
        </w:rPr>
        <w:t>按 GB/T 2423.10 中规定的方法进行，并按 DL/T 2966—2025 第6.8条有关要求执行。</w:t>
      </w:r>
    </w:p>
    <w:p w14:paraId="224FFAB5">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7151C24D">
      <w:pPr>
        <w:ind w:firstLine="420"/>
      </w:pPr>
      <w:r>
        <w:rPr>
          <w:rFonts w:hint="eastAsia"/>
        </w:rPr>
        <w:t>试验结束后，被试机巢不应发生紧固件松动和机械结构损坏，通电后各项功能应正常。</w:t>
      </w:r>
    </w:p>
    <w:p w14:paraId="6897E7ED">
      <w:pPr>
        <w:ind w:firstLine="420"/>
      </w:pPr>
      <w:r>
        <w:rPr>
          <w:rFonts w:hint="eastAsia"/>
        </w:rPr>
        <w:t>本项同时可参照 T/CEC 1196—2025 第6.2.6条有关要求执行。</w:t>
      </w:r>
    </w:p>
    <w:p w14:paraId="26A954ED">
      <w:pPr>
        <w:pStyle w:val="3"/>
        <w:spacing w:after="120"/>
        <w:rPr>
          <w:rFonts w:hint="eastAsia" w:ascii="黑体" w:hAnsi="黑体" w:eastAsia="黑体"/>
          <w:b w:val="0"/>
          <w:bCs/>
          <w:szCs w:val="21"/>
        </w:rPr>
      </w:pPr>
      <w:bookmarkStart w:id="151" w:name="_Toc229213778"/>
      <w:bookmarkStart w:id="152" w:name="_Toc229215782"/>
      <w:bookmarkStart w:id="153" w:name="_Toc6852"/>
      <w:r>
        <w:rPr>
          <w:rFonts w:hint="eastAsia" w:ascii="黑体" w:hAnsi="黑体" w:eastAsia="黑体"/>
          <w:b w:val="0"/>
          <w:bCs/>
          <w:szCs w:val="21"/>
        </w:rPr>
        <w:t>6.14 无线通信性能试验</w:t>
      </w:r>
      <w:bookmarkEnd w:id="151"/>
      <w:bookmarkEnd w:id="152"/>
      <w:bookmarkEnd w:id="153"/>
    </w:p>
    <w:p w14:paraId="492BDC2B">
      <w:pPr>
        <w:ind w:firstLine="420"/>
      </w:pPr>
      <w:r>
        <w:rPr>
          <w:rFonts w:hint="eastAsia"/>
        </w:rPr>
        <w:t>按 DL/T 1578 中规定的通信传输功能试验方法进行，并按 DL/T 2966—2025 第6.10条及 T/CEC 1196—2025 第6.6.1、6.6.2条有关要求执行。</w:t>
      </w:r>
    </w:p>
    <w:p w14:paraId="32AA2FD2">
      <w:pPr>
        <w:ind w:firstLine="420"/>
      </w:pPr>
      <w:r>
        <w:rPr>
          <w:rFonts w:hint="eastAsia"/>
        </w:rPr>
        <w:t>在通视环境、飞行高度40m条件下，检查机巢与所搭载无人机之间的测控数据和影像数据传输性能。</w:t>
      </w:r>
    </w:p>
    <w:p w14:paraId="45F948BB">
      <w:pPr>
        <w:ind w:firstLine="420"/>
      </w:pPr>
      <w:r>
        <w:rPr>
          <w:rFonts w:hint="eastAsia"/>
        </w:rPr>
        <w:t>试验结果应满足下列要求：</w:t>
      </w:r>
    </w:p>
    <w:p w14:paraId="076805AE">
      <w:pPr>
        <w:ind w:firstLine="420"/>
      </w:pPr>
      <w:r>
        <w:rPr>
          <w:rFonts w:hint="eastAsia"/>
        </w:rPr>
        <w:t>1）全向传输距离不小于4km；</w:t>
      </w:r>
    </w:p>
    <w:p w14:paraId="3CAE8C39">
      <w:pPr>
        <w:ind w:firstLine="420"/>
      </w:pPr>
      <w:r>
        <w:rPr>
          <w:rFonts w:hint="eastAsia"/>
        </w:rPr>
        <w:t>2）测控数据传输时延不大于20ms；</w:t>
      </w:r>
    </w:p>
    <w:p w14:paraId="0F464066">
      <w:pPr>
        <w:ind w:firstLine="420"/>
      </w:pPr>
      <w:r>
        <w:rPr>
          <w:rFonts w:hint="eastAsia"/>
        </w:rPr>
        <w:t>3）误码率不大于10^-6；</w:t>
      </w:r>
    </w:p>
    <w:p w14:paraId="15214CCB">
      <w:pPr>
        <w:ind w:firstLine="420"/>
      </w:pPr>
      <w:r>
        <w:rPr>
          <w:rFonts w:hint="eastAsia"/>
        </w:rPr>
        <w:t>4）影像传输时延不大于300ms。</w:t>
      </w:r>
    </w:p>
    <w:p w14:paraId="398BC304">
      <w:pPr>
        <w:pStyle w:val="3"/>
        <w:spacing w:after="120"/>
        <w:rPr>
          <w:rFonts w:hint="eastAsia" w:ascii="黑体" w:hAnsi="黑体" w:eastAsia="黑体"/>
          <w:b w:val="0"/>
          <w:bCs/>
          <w:szCs w:val="21"/>
        </w:rPr>
      </w:pPr>
      <w:bookmarkStart w:id="154" w:name="_Toc229215783"/>
      <w:bookmarkStart w:id="155" w:name="_Toc229213779"/>
      <w:bookmarkStart w:id="156" w:name="_Toc12769"/>
      <w:r>
        <w:rPr>
          <w:rFonts w:hint="eastAsia" w:ascii="黑体" w:hAnsi="黑体" w:eastAsia="黑体"/>
          <w:b w:val="0"/>
          <w:bCs/>
          <w:szCs w:val="21"/>
        </w:rPr>
        <w:t>6.15 信息安全试验</w:t>
      </w:r>
      <w:bookmarkEnd w:id="154"/>
      <w:bookmarkEnd w:id="155"/>
      <w:bookmarkEnd w:id="156"/>
    </w:p>
    <w:p w14:paraId="41C53DEE">
      <w:pPr>
        <w:ind w:firstLine="420"/>
      </w:pPr>
      <w:r>
        <w:rPr>
          <w:rFonts w:hint="eastAsia"/>
        </w:rPr>
        <w:t>按 GB/T 28448 规定的方法，并按 DL/T 2966—2025 第6.11条有关要求执行，对被试机巢开展第三级安全通用要求和物联网安全扩展要求相关测评。</w:t>
      </w:r>
    </w:p>
    <w:p w14:paraId="46E5A642">
      <w:pPr>
        <w:ind w:firstLine="420"/>
      </w:pPr>
      <w:r>
        <w:rPr>
          <w:rFonts w:hint="eastAsia"/>
        </w:rPr>
        <w:t>试验内容宜包括身份鉴别、访问控制、安全审计、入侵防范、恶意代码防范、数据完整性保护、通信加密等。</w:t>
      </w:r>
    </w:p>
    <w:p w14:paraId="732800CC">
      <w:pPr>
        <w:ind w:firstLine="420"/>
      </w:pPr>
      <w:r>
        <w:rPr>
          <w:rFonts w:hint="eastAsia"/>
        </w:rPr>
        <w:t>其中安全加密、身份认证、日志审计等内容可参照 T/CEC 1196—2025 第6.6.4条有关要求执行。</w:t>
      </w:r>
    </w:p>
    <w:p w14:paraId="60B3959B">
      <w:pPr>
        <w:ind w:firstLine="420"/>
      </w:pPr>
      <w:r>
        <w:rPr>
          <w:rFonts w:hint="eastAsia"/>
        </w:rPr>
        <w:t>试验结果应满足本规范书5.16的要求。</w:t>
      </w:r>
    </w:p>
    <w:p w14:paraId="647F531E">
      <w:pPr>
        <w:pStyle w:val="3"/>
        <w:spacing w:after="120"/>
        <w:rPr>
          <w:rFonts w:hint="eastAsia" w:ascii="黑体" w:hAnsi="黑体" w:eastAsia="黑体"/>
          <w:b w:val="0"/>
          <w:bCs/>
          <w:szCs w:val="21"/>
        </w:rPr>
      </w:pPr>
      <w:bookmarkStart w:id="157" w:name="_Toc229215784"/>
      <w:bookmarkStart w:id="158" w:name="_Toc229213780"/>
      <w:bookmarkStart w:id="159" w:name="_Toc16272"/>
      <w:r>
        <w:rPr>
          <w:rFonts w:hint="eastAsia" w:ascii="黑体" w:hAnsi="黑体" w:eastAsia="黑体"/>
          <w:b w:val="0"/>
          <w:bCs/>
          <w:szCs w:val="21"/>
        </w:rPr>
        <w:t>6.16 电气安全试验</w:t>
      </w:r>
      <w:bookmarkEnd w:id="157"/>
      <w:bookmarkEnd w:id="158"/>
      <w:bookmarkEnd w:id="159"/>
    </w:p>
    <w:p w14:paraId="03A490C0">
      <w:pPr>
        <w:ind w:firstLine="420"/>
      </w:pPr>
      <w:r>
        <w:rPr>
          <w:rFonts w:hint="eastAsia"/>
        </w:rPr>
        <w:t>按 GB/T 13729 规定的方法，并按 DL/T 2966—2025 第6.12条有关要求执行，对被试机巢开展绝缘电阻、介质强度和冲击电压试验。</w:t>
      </w:r>
    </w:p>
    <w:p w14:paraId="5B51C9F9">
      <w:pPr>
        <w:ind w:firstLine="420"/>
      </w:pPr>
      <w:r>
        <w:rPr>
          <w:rFonts w:hint="eastAsia"/>
        </w:rPr>
        <w:t>对固定式机巢，还应验证接地配置、接地端子设置、供电线缆、防雷保护器和漏电保护器配置的有效性。</w:t>
      </w:r>
    </w:p>
    <w:p w14:paraId="6BBE4672">
      <w:pPr>
        <w:ind w:firstLine="420"/>
      </w:pPr>
      <w:r>
        <w:rPr>
          <w:rFonts w:hint="eastAsia"/>
        </w:rPr>
        <w:t>移动式机巢应结合供电方式采取等效验证方式。</w:t>
      </w:r>
    </w:p>
    <w:p w14:paraId="7DA18051">
      <w:pPr>
        <w:ind w:firstLine="420"/>
      </w:pPr>
      <w:r>
        <w:rPr>
          <w:rFonts w:hint="eastAsia"/>
        </w:rPr>
        <w:t>试验结果应满足本规范书5.17的要求。</w:t>
      </w:r>
    </w:p>
    <w:p w14:paraId="37C49BD6">
      <w:pPr>
        <w:ind w:firstLine="420"/>
      </w:pPr>
      <w:r>
        <w:rPr>
          <w:rFonts w:hint="eastAsia"/>
        </w:rPr>
        <w:t>其中防雷保护相关内容可参照 T/CEC 1196—2025 第6.10.1条有关要求执行。</w:t>
      </w:r>
    </w:p>
    <w:p w14:paraId="0C9B36B0">
      <w:pPr>
        <w:pStyle w:val="3"/>
        <w:spacing w:after="120"/>
        <w:rPr>
          <w:rFonts w:hint="eastAsia" w:ascii="黑体" w:hAnsi="黑体" w:eastAsia="黑体"/>
          <w:b w:val="0"/>
          <w:bCs/>
          <w:szCs w:val="21"/>
        </w:rPr>
      </w:pPr>
      <w:bookmarkStart w:id="160" w:name="_Toc229215785"/>
      <w:bookmarkStart w:id="161" w:name="_Toc21727"/>
      <w:bookmarkStart w:id="162" w:name="_Toc229213781"/>
      <w:r>
        <w:rPr>
          <w:rFonts w:hint="eastAsia" w:ascii="黑体" w:hAnsi="黑体" w:eastAsia="黑体"/>
          <w:b w:val="0"/>
          <w:bCs/>
          <w:szCs w:val="21"/>
        </w:rPr>
        <w:t>6.17 电磁兼容试验</w:t>
      </w:r>
      <w:bookmarkEnd w:id="160"/>
      <w:bookmarkEnd w:id="161"/>
      <w:bookmarkEnd w:id="162"/>
    </w:p>
    <w:p w14:paraId="398DBE87">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0DD30A8D">
      <w:pPr>
        <w:ind w:firstLine="420"/>
      </w:pPr>
      <w:r>
        <w:rPr>
          <w:rFonts w:hint="eastAsia"/>
        </w:rPr>
        <w:t>试验等级应满足下列要求：</w:t>
      </w:r>
    </w:p>
    <w:p w14:paraId="74487DF7">
      <w:pPr>
        <w:ind w:firstLine="420"/>
      </w:pPr>
      <w:r>
        <w:rPr>
          <w:rFonts w:hint="eastAsia"/>
        </w:rPr>
        <w:t>1）静电放电抗扰度：接触放电2级、空气放电3级；</w:t>
      </w:r>
    </w:p>
    <w:p w14:paraId="1C155628">
      <w:pPr>
        <w:ind w:firstLine="420"/>
      </w:pPr>
      <w:r>
        <w:rPr>
          <w:rFonts w:hint="eastAsia"/>
        </w:rPr>
        <w:t>2）射频电磁场辐射抗扰度：3级；</w:t>
      </w:r>
    </w:p>
    <w:p w14:paraId="799705E2">
      <w:pPr>
        <w:ind w:firstLine="420"/>
      </w:pPr>
      <w:r>
        <w:rPr>
          <w:rFonts w:hint="eastAsia"/>
        </w:rPr>
        <w:t>3）固定式机巢电快速瞬变脉冲群抗扰度：3级；</w:t>
      </w:r>
    </w:p>
    <w:p w14:paraId="31C9A8A3">
      <w:pPr>
        <w:ind w:firstLine="420"/>
      </w:pPr>
      <w:r>
        <w:rPr>
          <w:rFonts w:hint="eastAsia"/>
        </w:rPr>
        <w:t>4）固定式机巢浪涌（冲击）抗扰度：3级；</w:t>
      </w:r>
    </w:p>
    <w:p w14:paraId="205740AB">
      <w:pPr>
        <w:ind w:firstLine="420"/>
      </w:pPr>
      <w:r>
        <w:rPr>
          <w:rFonts w:hint="eastAsia"/>
        </w:rPr>
        <w:t>5）工频磁场抗扰度：4级。</w:t>
      </w:r>
    </w:p>
    <w:p w14:paraId="4E58B696">
      <w:pPr>
        <w:ind w:firstLine="420"/>
      </w:pPr>
      <w:r>
        <w:rPr>
          <w:rFonts w:hint="eastAsia"/>
        </w:rPr>
        <w:t>试验期间及试验后，被试机巢功能和性能应满足相关标准规定的判定要求。</w:t>
      </w:r>
    </w:p>
    <w:p w14:paraId="3C6189DC">
      <w:pPr>
        <w:pStyle w:val="3"/>
        <w:spacing w:after="120"/>
        <w:rPr>
          <w:rFonts w:hint="eastAsia" w:ascii="黑体" w:hAnsi="黑体" w:eastAsia="黑体"/>
          <w:b w:val="0"/>
          <w:bCs/>
          <w:szCs w:val="21"/>
        </w:rPr>
      </w:pPr>
      <w:bookmarkStart w:id="163" w:name="_Toc29586"/>
      <w:bookmarkStart w:id="164" w:name="_Toc229213782"/>
      <w:bookmarkStart w:id="165" w:name="_Toc229215786"/>
      <w:r>
        <w:rPr>
          <w:rFonts w:hint="eastAsia" w:ascii="黑体" w:hAnsi="黑体" w:eastAsia="黑体"/>
          <w:b w:val="0"/>
          <w:bCs/>
          <w:szCs w:val="21"/>
        </w:rPr>
        <w:t>6.18 水浸与防盗报警功能试验</w:t>
      </w:r>
      <w:bookmarkEnd w:id="163"/>
      <w:bookmarkEnd w:id="164"/>
      <w:bookmarkEnd w:id="165"/>
    </w:p>
    <w:p w14:paraId="04F28FF2">
      <w:r>
        <w:rPr>
          <w:rFonts w:hint="eastAsia"/>
        </w:rPr>
        <w:t>6.18.1 水浸报警功能试验</w:t>
      </w:r>
    </w:p>
    <w:p w14:paraId="6888F447">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69103EED">
      <w:pPr>
        <w:ind w:firstLine="420"/>
      </w:pPr>
      <w:r>
        <w:rPr>
          <w:rFonts w:hint="eastAsia"/>
        </w:rPr>
        <w:t>本项可参照 T/CEC 1196—2025 第6.10.3条有关要求执行。</w:t>
      </w:r>
    </w:p>
    <w:p w14:paraId="2F4B02F5">
      <w:pPr>
        <w:ind w:firstLine="420"/>
      </w:pPr>
      <w:r>
        <w:rPr>
          <w:rFonts w:hint="eastAsia"/>
        </w:rPr>
        <w:t>试验结果应满足本规范书5.13的要求。</w:t>
      </w:r>
    </w:p>
    <w:p w14:paraId="6BBD4A51">
      <w:r>
        <w:rPr>
          <w:rFonts w:hint="eastAsia"/>
        </w:rPr>
        <w:t>6.18.2 防盗、防撬报警功能试验</w:t>
      </w:r>
    </w:p>
    <w:p w14:paraId="57D8F30B">
      <w:pPr>
        <w:ind w:firstLine="420"/>
      </w:pPr>
      <w:r>
        <w:rPr>
          <w:rFonts w:hint="eastAsia"/>
        </w:rPr>
        <w:t>对配置有防盗、防撬、防非法开启报警功能的机巢，模拟箱门被非法开启、外壳被撬动等异常情况，检查机巢是否能及时发出本地或远程报警信息。</w:t>
      </w:r>
    </w:p>
    <w:p w14:paraId="38F0E34F">
      <w:pPr>
        <w:ind w:firstLine="420"/>
      </w:pPr>
      <w:r>
        <w:rPr>
          <w:rFonts w:hint="eastAsia"/>
        </w:rPr>
        <w:t>本项可参照 T/CEC 1196—2025 第6.10.2条有关要求执行。</w:t>
      </w:r>
    </w:p>
    <w:p w14:paraId="0C4D2046">
      <w:pPr>
        <w:spacing w:line="360" w:lineRule="auto"/>
        <w:ind w:firstLine="420"/>
        <w:rPr>
          <w:rFonts w:hint="eastAsia" w:ascii="宋体" w:hAnsi="宋体"/>
          <w:szCs w:val="21"/>
        </w:rPr>
      </w:pPr>
      <w:r>
        <w:rPr>
          <w:rFonts w:hint="eastAsia"/>
        </w:rPr>
        <w:t>试验结果应满足本规范书5.13的要求。</w:t>
      </w:r>
    </w:p>
    <w:p w14:paraId="05DBD75A">
      <w:pPr>
        <w:pStyle w:val="2"/>
        <w:topLinePunct/>
        <w:autoSpaceDE/>
        <w:autoSpaceDN/>
        <w:adjustRightInd/>
        <w:spacing w:before="0" w:after="0" w:line="360" w:lineRule="auto"/>
        <w:jc w:val="both"/>
        <w:rPr>
          <w:rFonts w:eastAsia="黑体"/>
          <w:kern w:val="44"/>
          <w:sz w:val="21"/>
          <w:szCs w:val="21"/>
        </w:rPr>
      </w:pPr>
      <w:bookmarkStart w:id="166" w:name="_Toc229215787"/>
      <w:bookmarkStart w:id="167" w:name="_Toc17945"/>
      <w:bookmarkStart w:id="168" w:name="_Toc16730"/>
      <w:bookmarkStart w:id="169" w:name="_Toc10574"/>
      <w:bookmarkStart w:id="170" w:name="_Toc2054"/>
      <w:bookmarkStart w:id="171" w:name="_Toc15226"/>
      <w:bookmarkStart w:id="172" w:name="_Toc21089"/>
      <w:bookmarkStart w:id="173" w:name="_Toc11765"/>
      <w:bookmarkStart w:id="174" w:name="_Toc10207"/>
      <w:bookmarkStart w:id="175" w:name="_Toc168869426"/>
      <w:bookmarkStart w:id="176" w:name="_Toc14493"/>
      <w:bookmarkStart w:id="177" w:name="_Toc28296"/>
      <w:bookmarkStart w:id="178" w:name="_Toc229213783"/>
      <w:bookmarkStart w:id="179" w:name="_Toc30581"/>
      <w:r>
        <w:rPr>
          <w:rFonts w:ascii="Times New Roman" w:hAnsi="Times New Roman" w:eastAsia="黑体"/>
          <w:kern w:val="44"/>
          <w:sz w:val="21"/>
          <w:szCs w:val="21"/>
        </w:rPr>
        <w:t>7 检验规则</w:t>
      </w:r>
      <w:bookmarkEnd w:id="107"/>
      <w:bookmarkEnd w:id="108"/>
      <w:bookmarkEnd w:id="109"/>
      <w:bookmarkEnd w:id="110"/>
      <w:bookmarkEnd w:id="11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DE15AD4">
      <w:pPr>
        <w:pStyle w:val="97"/>
        <w:spacing w:line="360" w:lineRule="auto"/>
        <w:ind w:firstLine="420" w:firstLineChars="200"/>
        <w:rPr>
          <w:rFonts w:eastAsia="黑体"/>
          <w:sz w:val="28"/>
          <w:szCs w:val="28"/>
        </w:rPr>
      </w:pPr>
      <w:r>
        <w:rPr>
          <w:rFonts w:hint="eastAsia"/>
        </w:rPr>
        <w:t>设备</w:t>
      </w:r>
      <w:r>
        <w:t>检验分为型式试验、出厂检验、送样检测、到货抽检、交接试验试验五类、试验项目按表2所列规定执行，检验报告应具有试验方法、试验过程数据和试验结论。</w:t>
      </w:r>
    </w:p>
    <w:p w14:paraId="29666DA1">
      <w:pPr>
        <w:spacing w:line="360" w:lineRule="auto"/>
        <w:jc w:val="center"/>
        <w:rPr>
          <w:rStyle w:val="98"/>
          <w:rFonts w:hint="eastAsia" w:ascii="宋体" w:hAnsi="宋体" w:eastAsia="宋体"/>
          <w:szCs w:val="21"/>
        </w:rPr>
      </w:pPr>
      <w:r>
        <w:rPr>
          <w:rStyle w:val="98"/>
          <w:rFonts w:ascii="宋体" w:hAnsi="宋体" w:eastAsia="宋体"/>
          <w:szCs w:val="21"/>
        </w:rPr>
        <w:t xml:space="preserve">表2 </w:t>
      </w:r>
      <w:r>
        <w:rPr>
          <w:rStyle w:val="98"/>
          <w:rFonts w:hint="eastAsia" w:ascii="宋体" w:hAnsi="宋体" w:eastAsia="宋体"/>
          <w:szCs w:val="21"/>
        </w:rPr>
        <w:t>无人机巢</w:t>
      </w:r>
      <w:r>
        <w:rPr>
          <w:rStyle w:val="98"/>
          <w:rFonts w:ascii="宋体" w:hAnsi="宋体" w:eastAsia="宋体"/>
          <w:szCs w:val="21"/>
        </w:rPr>
        <w:t>检验项目</w:t>
      </w:r>
    </w:p>
    <w:tbl>
      <w:tblPr>
        <w:tblStyle w:val="5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3275"/>
        <w:gridCol w:w="1055"/>
        <w:gridCol w:w="864"/>
        <w:gridCol w:w="864"/>
        <w:gridCol w:w="864"/>
        <w:gridCol w:w="864"/>
        <w:gridCol w:w="864"/>
      </w:tblGrid>
      <w:tr w14:paraId="32A2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3" w:type="pct"/>
            <w:shd w:val="clear" w:color="auto" w:fill="D9EAF7"/>
            <w:vAlign w:val="center"/>
          </w:tcPr>
          <w:p w14:paraId="59888191">
            <w:pPr>
              <w:jc w:val="center"/>
              <w:rPr>
                <w:rFonts w:hint="eastAsia" w:ascii="宋体" w:hAnsi="宋体"/>
                <w:szCs w:val="21"/>
              </w:rPr>
            </w:pPr>
            <w:r>
              <w:rPr>
                <w:rFonts w:ascii="宋体" w:hAnsi="宋体"/>
                <w:b/>
                <w:szCs w:val="21"/>
              </w:rPr>
              <w:t>序号</w:t>
            </w:r>
          </w:p>
        </w:tc>
        <w:tc>
          <w:tcPr>
            <w:tcW w:w="1763" w:type="pct"/>
            <w:shd w:val="clear" w:color="auto" w:fill="D9EAF7"/>
            <w:vAlign w:val="center"/>
          </w:tcPr>
          <w:p w14:paraId="64DF8DD6">
            <w:pPr>
              <w:jc w:val="center"/>
              <w:rPr>
                <w:rFonts w:hint="eastAsia" w:ascii="宋体" w:hAnsi="宋体"/>
                <w:szCs w:val="21"/>
              </w:rPr>
            </w:pPr>
            <w:r>
              <w:rPr>
                <w:rFonts w:ascii="宋体" w:hAnsi="宋体"/>
                <w:b/>
                <w:szCs w:val="21"/>
              </w:rPr>
              <w:t>检验项目</w:t>
            </w:r>
          </w:p>
        </w:tc>
        <w:tc>
          <w:tcPr>
            <w:tcW w:w="568" w:type="pct"/>
            <w:shd w:val="clear" w:color="auto" w:fill="D9EAF7"/>
            <w:vAlign w:val="center"/>
          </w:tcPr>
          <w:p w14:paraId="6F5135BD">
            <w:pPr>
              <w:jc w:val="center"/>
              <w:rPr>
                <w:rFonts w:hint="eastAsia" w:ascii="宋体" w:hAnsi="宋体"/>
                <w:szCs w:val="21"/>
              </w:rPr>
            </w:pPr>
            <w:r>
              <w:rPr>
                <w:rFonts w:ascii="宋体" w:hAnsi="宋体"/>
                <w:b/>
                <w:szCs w:val="21"/>
              </w:rPr>
              <w:t>依据条款</w:t>
            </w:r>
          </w:p>
        </w:tc>
        <w:tc>
          <w:tcPr>
            <w:tcW w:w="465" w:type="pct"/>
            <w:shd w:val="clear" w:color="auto" w:fill="D9EAF7"/>
            <w:vAlign w:val="center"/>
          </w:tcPr>
          <w:p w14:paraId="19877C30">
            <w:pPr>
              <w:jc w:val="center"/>
              <w:rPr>
                <w:rFonts w:hint="eastAsia" w:ascii="宋体" w:hAnsi="宋体"/>
                <w:szCs w:val="21"/>
              </w:rPr>
            </w:pPr>
            <w:r>
              <w:rPr>
                <w:rFonts w:ascii="宋体" w:hAnsi="宋体"/>
                <w:b/>
                <w:szCs w:val="21"/>
              </w:rPr>
              <w:t>型式试验</w:t>
            </w:r>
          </w:p>
        </w:tc>
        <w:tc>
          <w:tcPr>
            <w:tcW w:w="465" w:type="pct"/>
            <w:shd w:val="clear" w:color="auto" w:fill="D9EAF7"/>
            <w:vAlign w:val="center"/>
          </w:tcPr>
          <w:p w14:paraId="7DB3FFE5">
            <w:pPr>
              <w:jc w:val="center"/>
              <w:rPr>
                <w:rFonts w:hint="eastAsia" w:ascii="宋体" w:hAnsi="宋体"/>
                <w:szCs w:val="21"/>
              </w:rPr>
            </w:pPr>
            <w:r>
              <w:rPr>
                <w:rFonts w:ascii="宋体" w:hAnsi="宋体"/>
                <w:b/>
                <w:szCs w:val="21"/>
              </w:rPr>
              <w:t>出厂试验</w:t>
            </w:r>
          </w:p>
        </w:tc>
        <w:tc>
          <w:tcPr>
            <w:tcW w:w="465" w:type="pct"/>
            <w:shd w:val="clear" w:color="auto" w:fill="D9EAF7"/>
            <w:vAlign w:val="center"/>
          </w:tcPr>
          <w:p w14:paraId="7D6CF8D0">
            <w:pPr>
              <w:jc w:val="center"/>
              <w:rPr>
                <w:rFonts w:hint="eastAsia" w:ascii="宋体" w:hAnsi="宋体"/>
                <w:szCs w:val="21"/>
              </w:rPr>
            </w:pPr>
            <w:r>
              <w:rPr>
                <w:rFonts w:ascii="宋体" w:hAnsi="宋体"/>
                <w:b/>
                <w:szCs w:val="21"/>
              </w:rPr>
              <w:t>送样检测</w:t>
            </w:r>
          </w:p>
        </w:tc>
        <w:tc>
          <w:tcPr>
            <w:tcW w:w="465" w:type="pct"/>
            <w:shd w:val="clear" w:color="auto" w:fill="D9EAF7"/>
            <w:vAlign w:val="center"/>
          </w:tcPr>
          <w:p w14:paraId="589230E2">
            <w:pPr>
              <w:jc w:val="center"/>
              <w:rPr>
                <w:rFonts w:hint="eastAsia" w:ascii="宋体" w:hAnsi="宋体"/>
                <w:szCs w:val="21"/>
              </w:rPr>
            </w:pPr>
            <w:r>
              <w:rPr>
                <w:rFonts w:ascii="宋体" w:hAnsi="宋体"/>
                <w:b/>
                <w:szCs w:val="21"/>
              </w:rPr>
              <w:t>到货抽检</w:t>
            </w:r>
          </w:p>
        </w:tc>
        <w:tc>
          <w:tcPr>
            <w:tcW w:w="465" w:type="pct"/>
            <w:shd w:val="clear" w:color="auto" w:fill="D9EAF7"/>
            <w:vAlign w:val="center"/>
          </w:tcPr>
          <w:p w14:paraId="7B6A2889">
            <w:pPr>
              <w:jc w:val="center"/>
              <w:rPr>
                <w:rFonts w:hint="eastAsia" w:ascii="宋体" w:hAnsi="宋体"/>
                <w:szCs w:val="21"/>
              </w:rPr>
            </w:pPr>
            <w:r>
              <w:rPr>
                <w:rFonts w:ascii="宋体" w:hAnsi="宋体"/>
                <w:b/>
                <w:szCs w:val="21"/>
              </w:rPr>
              <w:t>交接试验</w:t>
            </w:r>
          </w:p>
        </w:tc>
      </w:tr>
      <w:tr w14:paraId="1DA4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FAD2560">
            <w:pPr>
              <w:pStyle w:val="456"/>
              <w:numPr>
                <w:ilvl w:val="0"/>
                <w:numId w:val="33"/>
              </w:numPr>
              <w:ind w:firstLineChars="0"/>
              <w:jc w:val="center"/>
              <w:rPr>
                <w:rFonts w:hint="eastAsia" w:ascii="宋体" w:hAnsi="宋体"/>
                <w:szCs w:val="21"/>
              </w:rPr>
            </w:pPr>
          </w:p>
        </w:tc>
        <w:tc>
          <w:tcPr>
            <w:tcW w:w="1763" w:type="pct"/>
          </w:tcPr>
          <w:p w14:paraId="007F8CAD">
            <w:pPr>
              <w:rPr>
                <w:rFonts w:hint="eastAsia" w:ascii="宋体" w:hAnsi="宋体"/>
                <w:szCs w:val="21"/>
              </w:rPr>
            </w:pPr>
            <w:r>
              <w:rPr>
                <w:rFonts w:hint="eastAsia" w:ascii="宋体" w:hAnsi="宋体"/>
                <w:szCs w:val="21"/>
              </w:rPr>
              <w:t>环境适应性试验</w:t>
            </w:r>
          </w:p>
        </w:tc>
        <w:tc>
          <w:tcPr>
            <w:tcW w:w="568" w:type="pct"/>
            <w:vAlign w:val="center"/>
          </w:tcPr>
          <w:p w14:paraId="38447030">
            <w:pPr>
              <w:jc w:val="center"/>
              <w:rPr>
                <w:rFonts w:hint="eastAsia" w:ascii="宋体" w:hAnsi="宋体"/>
                <w:szCs w:val="21"/>
              </w:rPr>
            </w:pPr>
            <w:r>
              <w:rPr>
                <w:rFonts w:hint="eastAsia" w:ascii="宋体" w:hAnsi="宋体"/>
                <w:szCs w:val="21"/>
              </w:rPr>
              <w:t>6</w:t>
            </w:r>
            <w:r>
              <w:rPr>
                <w:rFonts w:ascii="宋体" w:hAnsi="宋体"/>
                <w:szCs w:val="21"/>
              </w:rPr>
              <w:t>.2</w:t>
            </w:r>
          </w:p>
        </w:tc>
        <w:tc>
          <w:tcPr>
            <w:tcW w:w="465" w:type="pct"/>
            <w:vAlign w:val="center"/>
          </w:tcPr>
          <w:p w14:paraId="3490A2C7">
            <w:pPr>
              <w:jc w:val="center"/>
              <w:rPr>
                <w:rFonts w:hint="eastAsia" w:ascii="宋体" w:hAnsi="宋体"/>
                <w:szCs w:val="21"/>
              </w:rPr>
            </w:pPr>
            <w:r>
              <w:rPr>
                <w:rFonts w:ascii="宋体" w:hAnsi="宋体"/>
                <w:szCs w:val="21"/>
              </w:rPr>
              <w:t>●</w:t>
            </w:r>
          </w:p>
        </w:tc>
        <w:tc>
          <w:tcPr>
            <w:tcW w:w="465" w:type="pct"/>
            <w:vAlign w:val="center"/>
          </w:tcPr>
          <w:p w14:paraId="2BC17A38">
            <w:pPr>
              <w:jc w:val="center"/>
              <w:rPr>
                <w:rFonts w:hint="eastAsia" w:ascii="宋体" w:hAnsi="宋体"/>
                <w:szCs w:val="21"/>
              </w:rPr>
            </w:pPr>
            <w:r>
              <w:rPr>
                <w:rFonts w:ascii="宋体" w:hAnsi="宋体"/>
                <w:szCs w:val="21"/>
              </w:rPr>
              <w:t>○</w:t>
            </w:r>
          </w:p>
        </w:tc>
        <w:tc>
          <w:tcPr>
            <w:tcW w:w="465" w:type="pct"/>
            <w:vAlign w:val="center"/>
          </w:tcPr>
          <w:p w14:paraId="387A8C96">
            <w:pPr>
              <w:jc w:val="center"/>
              <w:rPr>
                <w:rFonts w:hint="eastAsia" w:ascii="宋体" w:hAnsi="宋体"/>
                <w:szCs w:val="21"/>
              </w:rPr>
            </w:pPr>
            <w:r>
              <w:rPr>
                <w:rFonts w:ascii="宋体" w:hAnsi="宋体"/>
                <w:szCs w:val="21"/>
              </w:rPr>
              <w:t>●</w:t>
            </w:r>
          </w:p>
        </w:tc>
        <w:tc>
          <w:tcPr>
            <w:tcW w:w="465" w:type="pct"/>
            <w:vAlign w:val="center"/>
          </w:tcPr>
          <w:p w14:paraId="507032F4">
            <w:pPr>
              <w:jc w:val="center"/>
              <w:rPr>
                <w:rFonts w:hint="eastAsia" w:ascii="宋体" w:hAnsi="宋体"/>
                <w:szCs w:val="21"/>
              </w:rPr>
            </w:pPr>
            <w:r>
              <w:rPr>
                <w:rFonts w:ascii="宋体" w:hAnsi="宋体"/>
                <w:szCs w:val="21"/>
              </w:rPr>
              <w:t>○</w:t>
            </w:r>
          </w:p>
        </w:tc>
        <w:tc>
          <w:tcPr>
            <w:tcW w:w="465" w:type="pct"/>
            <w:vAlign w:val="center"/>
          </w:tcPr>
          <w:p w14:paraId="7B5F9A05">
            <w:pPr>
              <w:jc w:val="center"/>
              <w:rPr>
                <w:rFonts w:hint="eastAsia" w:ascii="宋体" w:hAnsi="宋体"/>
                <w:szCs w:val="21"/>
              </w:rPr>
            </w:pPr>
            <w:r>
              <w:rPr>
                <w:rFonts w:ascii="宋体" w:hAnsi="宋体"/>
                <w:szCs w:val="21"/>
              </w:rPr>
              <w:t>○</w:t>
            </w:r>
          </w:p>
        </w:tc>
      </w:tr>
      <w:tr w14:paraId="1BA7A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39E8C5B">
            <w:pPr>
              <w:pStyle w:val="456"/>
              <w:numPr>
                <w:ilvl w:val="0"/>
                <w:numId w:val="33"/>
              </w:numPr>
              <w:ind w:firstLineChars="0"/>
              <w:jc w:val="center"/>
              <w:rPr>
                <w:rFonts w:hint="eastAsia" w:ascii="宋体" w:hAnsi="宋体"/>
                <w:szCs w:val="21"/>
              </w:rPr>
            </w:pPr>
          </w:p>
        </w:tc>
        <w:tc>
          <w:tcPr>
            <w:tcW w:w="1763" w:type="pct"/>
          </w:tcPr>
          <w:p w14:paraId="047B6903">
            <w:pPr>
              <w:rPr>
                <w:rFonts w:hint="eastAsia" w:ascii="宋体" w:hAnsi="宋体"/>
                <w:szCs w:val="21"/>
              </w:rPr>
            </w:pPr>
            <w:r>
              <w:rPr>
                <w:rFonts w:hint="eastAsia" w:ascii="宋体" w:hAnsi="宋体"/>
                <w:szCs w:val="21"/>
              </w:rPr>
              <w:t>外观结构检查</w:t>
            </w:r>
          </w:p>
        </w:tc>
        <w:tc>
          <w:tcPr>
            <w:tcW w:w="568" w:type="pct"/>
            <w:vAlign w:val="center"/>
          </w:tcPr>
          <w:p w14:paraId="0D78456D">
            <w:pPr>
              <w:jc w:val="center"/>
              <w:rPr>
                <w:rFonts w:hint="eastAsia" w:ascii="宋体" w:hAnsi="宋体"/>
                <w:szCs w:val="21"/>
              </w:rPr>
            </w:pPr>
            <w:r>
              <w:rPr>
                <w:rFonts w:hint="eastAsia" w:ascii="宋体" w:hAnsi="宋体"/>
                <w:szCs w:val="21"/>
              </w:rPr>
              <w:t>6</w:t>
            </w:r>
            <w:r>
              <w:rPr>
                <w:rFonts w:ascii="宋体" w:hAnsi="宋体"/>
                <w:szCs w:val="21"/>
              </w:rPr>
              <w:t>.3</w:t>
            </w:r>
          </w:p>
        </w:tc>
        <w:tc>
          <w:tcPr>
            <w:tcW w:w="465" w:type="pct"/>
            <w:vAlign w:val="center"/>
          </w:tcPr>
          <w:p w14:paraId="5A0C15F3">
            <w:pPr>
              <w:jc w:val="center"/>
              <w:rPr>
                <w:rFonts w:hint="eastAsia" w:ascii="宋体" w:hAnsi="宋体"/>
                <w:szCs w:val="21"/>
              </w:rPr>
            </w:pPr>
            <w:r>
              <w:rPr>
                <w:rFonts w:ascii="宋体" w:hAnsi="宋体"/>
                <w:szCs w:val="21"/>
              </w:rPr>
              <w:t>●</w:t>
            </w:r>
          </w:p>
        </w:tc>
        <w:tc>
          <w:tcPr>
            <w:tcW w:w="465" w:type="pct"/>
            <w:vAlign w:val="center"/>
          </w:tcPr>
          <w:p w14:paraId="1CB303B1">
            <w:pPr>
              <w:jc w:val="center"/>
              <w:rPr>
                <w:rFonts w:hint="eastAsia" w:ascii="宋体" w:hAnsi="宋体"/>
                <w:szCs w:val="21"/>
              </w:rPr>
            </w:pPr>
            <w:r>
              <w:rPr>
                <w:rFonts w:ascii="宋体" w:hAnsi="宋体"/>
                <w:szCs w:val="21"/>
              </w:rPr>
              <w:t>●</w:t>
            </w:r>
          </w:p>
        </w:tc>
        <w:tc>
          <w:tcPr>
            <w:tcW w:w="465" w:type="pct"/>
            <w:vAlign w:val="center"/>
          </w:tcPr>
          <w:p w14:paraId="1AA14CCF">
            <w:pPr>
              <w:jc w:val="center"/>
              <w:rPr>
                <w:rFonts w:hint="eastAsia" w:ascii="宋体" w:hAnsi="宋体"/>
                <w:szCs w:val="21"/>
              </w:rPr>
            </w:pPr>
            <w:r>
              <w:rPr>
                <w:rFonts w:ascii="宋体" w:hAnsi="宋体"/>
                <w:szCs w:val="21"/>
              </w:rPr>
              <w:t>●</w:t>
            </w:r>
          </w:p>
        </w:tc>
        <w:tc>
          <w:tcPr>
            <w:tcW w:w="465" w:type="pct"/>
            <w:vAlign w:val="center"/>
          </w:tcPr>
          <w:p w14:paraId="390C5AD2">
            <w:pPr>
              <w:jc w:val="center"/>
              <w:rPr>
                <w:rFonts w:hint="eastAsia" w:ascii="宋体" w:hAnsi="宋体"/>
                <w:szCs w:val="21"/>
              </w:rPr>
            </w:pPr>
            <w:r>
              <w:rPr>
                <w:rFonts w:ascii="宋体" w:hAnsi="宋体"/>
                <w:szCs w:val="21"/>
              </w:rPr>
              <w:t>●</w:t>
            </w:r>
          </w:p>
        </w:tc>
        <w:tc>
          <w:tcPr>
            <w:tcW w:w="465" w:type="pct"/>
            <w:vAlign w:val="center"/>
          </w:tcPr>
          <w:p w14:paraId="2A04F7EB">
            <w:pPr>
              <w:jc w:val="center"/>
              <w:rPr>
                <w:rFonts w:hint="eastAsia" w:ascii="宋体" w:hAnsi="宋体"/>
                <w:szCs w:val="21"/>
              </w:rPr>
            </w:pPr>
            <w:r>
              <w:rPr>
                <w:rFonts w:ascii="宋体" w:hAnsi="宋体"/>
                <w:szCs w:val="21"/>
              </w:rPr>
              <w:t>●</w:t>
            </w:r>
          </w:p>
        </w:tc>
      </w:tr>
      <w:tr w14:paraId="5ECA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A9ABB9C">
            <w:pPr>
              <w:pStyle w:val="456"/>
              <w:numPr>
                <w:ilvl w:val="0"/>
                <w:numId w:val="33"/>
              </w:numPr>
              <w:ind w:firstLineChars="0"/>
              <w:jc w:val="center"/>
              <w:rPr>
                <w:rFonts w:hint="eastAsia" w:ascii="宋体" w:hAnsi="宋体"/>
                <w:szCs w:val="21"/>
              </w:rPr>
            </w:pPr>
          </w:p>
        </w:tc>
        <w:tc>
          <w:tcPr>
            <w:tcW w:w="1763" w:type="pct"/>
            <w:vAlign w:val="center"/>
          </w:tcPr>
          <w:p w14:paraId="6D1C0731">
            <w:pPr>
              <w:rPr>
                <w:rFonts w:hint="eastAsia" w:ascii="宋体" w:hAnsi="宋体"/>
                <w:szCs w:val="21"/>
              </w:rPr>
            </w:pPr>
            <w:r>
              <w:rPr>
                <w:rFonts w:ascii="宋体" w:hAnsi="宋体"/>
                <w:szCs w:val="21"/>
              </w:rPr>
              <w:t>基本功能试验</w:t>
            </w:r>
          </w:p>
        </w:tc>
        <w:tc>
          <w:tcPr>
            <w:tcW w:w="568" w:type="pct"/>
            <w:vAlign w:val="center"/>
          </w:tcPr>
          <w:p w14:paraId="674CD37E">
            <w:pPr>
              <w:jc w:val="center"/>
              <w:rPr>
                <w:rFonts w:hint="eastAsia" w:ascii="宋体" w:hAnsi="宋体"/>
                <w:szCs w:val="21"/>
              </w:rPr>
            </w:pPr>
            <w:r>
              <w:rPr>
                <w:rFonts w:hint="eastAsia" w:ascii="宋体" w:hAnsi="宋体"/>
                <w:szCs w:val="21"/>
              </w:rPr>
              <w:t>6.</w:t>
            </w:r>
            <w:r>
              <w:rPr>
                <w:rFonts w:ascii="宋体" w:hAnsi="宋体"/>
                <w:szCs w:val="21"/>
              </w:rPr>
              <w:t>4</w:t>
            </w:r>
          </w:p>
        </w:tc>
        <w:tc>
          <w:tcPr>
            <w:tcW w:w="465" w:type="pct"/>
            <w:vAlign w:val="center"/>
          </w:tcPr>
          <w:p w14:paraId="095A69CF">
            <w:pPr>
              <w:jc w:val="center"/>
              <w:rPr>
                <w:rFonts w:hint="eastAsia" w:ascii="宋体" w:hAnsi="宋体"/>
                <w:szCs w:val="21"/>
              </w:rPr>
            </w:pPr>
            <w:r>
              <w:rPr>
                <w:rFonts w:ascii="宋体" w:hAnsi="宋体"/>
                <w:szCs w:val="21"/>
              </w:rPr>
              <w:t>●</w:t>
            </w:r>
          </w:p>
        </w:tc>
        <w:tc>
          <w:tcPr>
            <w:tcW w:w="465" w:type="pct"/>
            <w:vAlign w:val="center"/>
          </w:tcPr>
          <w:p w14:paraId="6C99E64A">
            <w:pPr>
              <w:jc w:val="center"/>
              <w:rPr>
                <w:rFonts w:hint="eastAsia" w:ascii="宋体" w:hAnsi="宋体"/>
                <w:szCs w:val="21"/>
              </w:rPr>
            </w:pPr>
            <w:r>
              <w:rPr>
                <w:rFonts w:ascii="宋体" w:hAnsi="宋体"/>
                <w:szCs w:val="21"/>
              </w:rPr>
              <w:t>—</w:t>
            </w:r>
          </w:p>
        </w:tc>
        <w:tc>
          <w:tcPr>
            <w:tcW w:w="465" w:type="pct"/>
            <w:vAlign w:val="center"/>
          </w:tcPr>
          <w:p w14:paraId="672498A5">
            <w:pPr>
              <w:jc w:val="center"/>
              <w:rPr>
                <w:rFonts w:hint="eastAsia" w:ascii="宋体" w:hAnsi="宋体"/>
                <w:szCs w:val="21"/>
              </w:rPr>
            </w:pPr>
            <w:r>
              <w:rPr>
                <w:rFonts w:ascii="宋体" w:hAnsi="宋体"/>
                <w:szCs w:val="21"/>
              </w:rPr>
              <w:t>●</w:t>
            </w:r>
          </w:p>
        </w:tc>
        <w:tc>
          <w:tcPr>
            <w:tcW w:w="465" w:type="pct"/>
            <w:vAlign w:val="center"/>
          </w:tcPr>
          <w:p w14:paraId="0200E436">
            <w:pPr>
              <w:jc w:val="center"/>
              <w:rPr>
                <w:rFonts w:hint="eastAsia" w:ascii="宋体" w:hAnsi="宋体"/>
                <w:szCs w:val="21"/>
              </w:rPr>
            </w:pPr>
            <w:r>
              <w:rPr>
                <w:rFonts w:ascii="宋体" w:hAnsi="宋体"/>
                <w:szCs w:val="21"/>
              </w:rPr>
              <w:t>●</w:t>
            </w:r>
          </w:p>
        </w:tc>
        <w:tc>
          <w:tcPr>
            <w:tcW w:w="465" w:type="pct"/>
            <w:vAlign w:val="center"/>
          </w:tcPr>
          <w:p w14:paraId="773F9F2A">
            <w:pPr>
              <w:jc w:val="center"/>
              <w:rPr>
                <w:rFonts w:hint="eastAsia" w:ascii="宋体" w:hAnsi="宋体"/>
                <w:szCs w:val="21"/>
              </w:rPr>
            </w:pPr>
            <w:r>
              <w:rPr>
                <w:rFonts w:ascii="宋体" w:hAnsi="宋体"/>
                <w:szCs w:val="21"/>
              </w:rPr>
              <w:t>●</w:t>
            </w:r>
          </w:p>
        </w:tc>
      </w:tr>
      <w:tr w14:paraId="29E6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86BAF9D">
            <w:pPr>
              <w:pStyle w:val="456"/>
              <w:numPr>
                <w:ilvl w:val="0"/>
                <w:numId w:val="33"/>
              </w:numPr>
              <w:ind w:firstLineChars="0"/>
              <w:jc w:val="center"/>
              <w:rPr>
                <w:rFonts w:hint="eastAsia" w:ascii="宋体" w:hAnsi="宋体"/>
                <w:szCs w:val="21"/>
              </w:rPr>
            </w:pPr>
          </w:p>
        </w:tc>
        <w:tc>
          <w:tcPr>
            <w:tcW w:w="1763" w:type="pct"/>
            <w:vAlign w:val="center"/>
          </w:tcPr>
          <w:p w14:paraId="263CDF92">
            <w:pPr>
              <w:rPr>
                <w:rFonts w:hint="eastAsia" w:ascii="宋体" w:hAnsi="宋体"/>
                <w:szCs w:val="21"/>
              </w:rPr>
            </w:pPr>
            <w:r>
              <w:rPr>
                <w:rFonts w:ascii="宋体" w:hAnsi="宋体"/>
                <w:szCs w:val="21"/>
              </w:rPr>
              <w:t>起降与停靠补充试验</w:t>
            </w:r>
          </w:p>
        </w:tc>
        <w:tc>
          <w:tcPr>
            <w:tcW w:w="568" w:type="pct"/>
            <w:vAlign w:val="center"/>
          </w:tcPr>
          <w:p w14:paraId="0859AD19">
            <w:pPr>
              <w:jc w:val="center"/>
              <w:rPr>
                <w:rFonts w:hint="eastAsia" w:ascii="宋体" w:hAnsi="宋体"/>
                <w:szCs w:val="21"/>
              </w:rPr>
            </w:pPr>
            <w:r>
              <w:rPr>
                <w:rFonts w:hint="eastAsia" w:ascii="宋体" w:hAnsi="宋体"/>
                <w:szCs w:val="21"/>
              </w:rPr>
              <w:t>6.</w:t>
            </w:r>
            <w:r>
              <w:rPr>
                <w:rFonts w:ascii="宋体" w:hAnsi="宋体"/>
                <w:szCs w:val="21"/>
              </w:rPr>
              <w:t>5</w:t>
            </w:r>
          </w:p>
        </w:tc>
        <w:tc>
          <w:tcPr>
            <w:tcW w:w="465" w:type="pct"/>
            <w:vAlign w:val="center"/>
          </w:tcPr>
          <w:p w14:paraId="73524F60">
            <w:pPr>
              <w:jc w:val="center"/>
              <w:rPr>
                <w:rFonts w:hint="eastAsia" w:ascii="宋体" w:hAnsi="宋体"/>
                <w:szCs w:val="21"/>
              </w:rPr>
            </w:pPr>
            <w:r>
              <w:rPr>
                <w:rFonts w:ascii="宋体" w:hAnsi="宋体"/>
                <w:szCs w:val="21"/>
              </w:rPr>
              <w:t>●</w:t>
            </w:r>
          </w:p>
        </w:tc>
        <w:tc>
          <w:tcPr>
            <w:tcW w:w="465" w:type="pct"/>
            <w:vAlign w:val="center"/>
          </w:tcPr>
          <w:p w14:paraId="37BC1807">
            <w:pPr>
              <w:jc w:val="center"/>
              <w:rPr>
                <w:rFonts w:hint="eastAsia" w:ascii="宋体" w:hAnsi="宋体"/>
                <w:szCs w:val="21"/>
              </w:rPr>
            </w:pPr>
            <w:r>
              <w:rPr>
                <w:rFonts w:ascii="宋体" w:hAnsi="宋体"/>
                <w:szCs w:val="21"/>
              </w:rPr>
              <w:t>○</w:t>
            </w:r>
          </w:p>
        </w:tc>
        <w:tc>
          <w:tcPr>
            <w:tcW w:w="465" w:type="pct"/>
            <w:vAlign w:val="center"/>
          </w:tcPr>
          <w:p w14:paraId="45F28BA6">
            <w:pPr>
              <w:jc w:val="center"/>
              <w:rPr>
                <w:rFonts w:hint="eastAsia" w:ascii="宋体" w:hAnsi="宋体"/>
                <w:szCs w:val="21"/>
              </w:rPr>
            </w:pPr>
            <w:r>
              <w:rPr>
                <w:rFonts w:ascii="宋体" w:hAnsi="宋体"/>
                <w:szCs w:val="21"/>
              </w:rPr>
              <w:t>●</w:t>
            </w:r>
          </w:p>
        </w:tc>
        <w:tc>
          <w:tcPr>
            <w:tcW w:w="465" w:type="pct"/>
            <w:vAlign w:val="center"/>
          </w:tcPr>
          <w:p w14:paraId="04E4479C">
            <w:pPr>
              <w:jc w:val="center"/>
              <w:rPr>
                <w:rFonts w:hint="eastAsia" w:ascii="宋体" w:hAnsi="宋体"/>
                <w:szCs w:val="21"/>
              </w:rPr>
            </w:pPr>
            <w:r>
              <w:rPr>
                <w:rFonts w:ascii="宋体" w:hAnsi="宋体"/>
                <w:szCs w:val="21"/>
              </w:rPr>
              <w:t>○</w:t>
            </w:r>
          </w:p>
        </w:tc>
        <w:tc>
          <w:tcPr>
            <w:tcW w:w="465" w:type="pct"/>
            <w:vAlign w:val="center"/>
          </w:tcPr>
          <w:p w14:paraId="449BD927">
            <w:pPr>
              <w:jc w:val="center"/>
              <w:rPr>
                <w:rFonts w:hint="eastAsia" w:ascii="宋体" w:hAnsi="宋体"/>
                <w:szCs w:val="21"/>
              </w:rPr>
            </w:pPr>
            <w:r>
              <w:rPr>
                <w:rFonts w:ascii="宋体" w:hAnsi="宋体"/>
                <w:szCs w:val="21"/>
              </w:rPr>
              <w:t>○</w:t>
            </w:r>
          </w:p>
        </w:tc>
      </w:tr>
      <w:tr w14:paraId="5DE71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D4EB876">
            <w:pPr>
              <w:pStyle w:val="456"/>
              <w:numPr>
                <w:ilvl w:val="0"/>
                <w:numId w:val="33"/>
              </w:numPr>
              <w:ind w:firstLineChars="0"/>
              <w:jc w:val="center"/>
              <w:rPr>
                <w:rFonts w:hint="eastAsia" w:ascii="宋体" w:hAnsi="宋体"/>
                <w:szCs w:val="21"/>
              </w:rPr>
            </w:pPr>
          </w:p>
        </w:tc>
        <w:tc>
          <w:tcPr>
            <w:tcW w:w="1763" w:type="pct"/>
            <w:vAlign w:val="center"/>
          </w:tcPr>
          <w:p w14:paraId="20073720">
            <w:pPr>
              <w:rPr>
                <w:rFonts w:hint="eastAsia" w:ascii="宋体" w:hAnsi="宋体"/>
                <w:szCs w:val="21"/>
              </w:rPr>
            </w:pPr>
            <w:r>
              <w:rPr>
                <w:rFonts w:ascii="宋体" w:hAnsi="宋体"/>
                <w:szCs w:val="21"/>
              </w:rPr>
              <w:t>自动充电与充电保护试验</w:t>
            </w:r>
          </w:p>
        </w:tc>
        <w:tc>
          <w:tcPr>
            <w:tcW w:w="568" w:type="pct"/>
            <w:vAlign w:val="center"/>
          </w:tcPr>
          <w:p w14:paraId="4FDA7933">
            <w:pPr>
              <w:jc w:val="center"/>
              <w:rPr>
                <w:rFonts w:hint="eastAsia" w:ascii="宋体" w:hAnsi="宋体"/>
                <w:szCs w:val="21"/>
              </w:rPr>
            </w:pPr>
            <w:r>
              <w:rPr>
                <w:rFonts w:hint="eastAsia" w:ascii="宋体" w:hAnsi="宋体"/>
                <w:szCs w:val="21"/>
              </w:rPr>
              <w:t>6.</w:t>
            </w:r>
            <w:r>
              <w:rPr>
                <w:rFonts w:ascii="宋体" w:hAnsi="宋体"/>
                <w:szCs w:val="21"/>
              </w:rPr>
              <w:t>6</w:t>
            </w:r>
          </w:p>
        </w:tc>
        <w:tc>
          <w:tcPr>
            <w:tcW w:w="465" w:type="pct"/>
            <w:vAlign w:val="center"/>
          </w:tcPr>
          <w:p w14:paraId="0B688AAC">
            <w:pPr>
              <w:jc w:val="center"/>
              <w:rPr>
                <w:rFonts w:hint="eastAsia" w:ascii="宋体" w:hAnsi="宋体"/>
                <w:szCs w:val="21"/>
              </w:rPr>
            </w:pPr>
            <w:r>
              <w:rPr>
                <w:rFonts w:ascii="宋体" w:hAnsi="宋体"/>
                <w:szCs w:val="21"/>
              </w:rPr>
              <w:t>●</w:t>
            </w:r>
          </w:p>
        </w:tc>
        <w:tc>
          <w:tcPr>
            <w:tcW w:w="465" w:type="pct"/>
            <w:vAlign w:val="center"/>
          </w:tcPr>
          <w:p w14:paraId="449CA69A">
            <w:pPr>
              <w:jc w:val="center"/>
              <w:rPr>
                <w:rFonts w:hint="eastAsia" w:ascii="宋体" w:hAnsi="宋体"/>
                <w:szCs w:val="21"/>
              </w:rPr>
            </w:pPr>
            <w:r>
              <w:rPr>
                <w:rFonts w:ascii="宋体" w:hAnsi="宋体"/>
                <w:szCs w:val="21"/>
              </w:rPr>
              <w:t>●</w:t>
            </w:r>
          </w:p>
        </w:tc>
        <w:tc>
          <w:tcPr>
            <w:tcW w:w="465" w:type="pct"/>
            <w:vAlign w:val="center"/>
          </w:tcPr>
          <w:p w14:paraId="48B02BAD">
            <w:pPr>
              <w:jc w:val="center"/>
              <w:rPr>
                <w:rFonts w:hint="eastAsia" w:ascii="宋体" w:hAnsi="宋体"/>
                <w:szCs w:val="21"/>
              </w:rPr>
            </w:pPr>
            <w:r>
              <w:rPr>
                <w:rFonts w:ascii="宋体" w:hAnsi="宋体"/>
                <w:szCs w:val="21"/>
              </w:rPr>
              <w:t>○</w:t>
            </w:r>
          </w:p>
        </w:tc>
        <w:tc>
          <w:tcPr>
            <w:tcW w:w="465" w:type="pct"/>
            <w:vAlign w:val="center"/>
          </w:tcPr>
          <w:p w14:paraId="29885B80">
            <w:pPr>
              <w:jc w:val="center"/>
              <w:rPr>
                <w:rFonts w:hint="eastAsia" w:ascii="宋体" w:hAnsi="宋体"/>
                <w:szCs w:val="21"/>
              </w:rPr>
            </w:pPr>
            <w:r>
              <w:rPr>
                <w:rFonts w:ascii="宋体" w:hAnsi="宋体"/>
                <w:szCs w:val="21"/>
              </w:rPr>
              <w:t>○</w:t>
            </w:r>
          </w:p>
        </w:tc>
        <w:tc>
          <w:tcPr>
            <w:tcW w:w="465" w:type="pct"/>
            <w:vAlign w:val="center"/>
          </w:tcPr>
          <w:p w14:paraId="6F2AF432">
            <w:pPr>
              <w:jc w:val="center"/>
              <w:rPr>
                <w:rFonts w:hint="eastAsia" w:ascii="宋体" w:hAnsi="宋体"/>
                <w:szCs w:val="21"/>
              </w:rPr>
            </w:pPr>
            <w:r>
              <w:rPr>
                <w:rFonts w:ascii="宋体" w:hAnsi="宋体"/>
                <w:szCs w:val="21"/>
              </w:rPr>
              <w:t>○</w:t>
            </w:r>
          </w:p>
        </w:tc>
      </w:tr>
      <w:tr w14:paraId="78D0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4CE1C8A">
            <w:pPr>
              <w:pStyle w:val="456"/>
              <w:numPr>
                <w:ilvl w:val="0"/>
                <w:numId w:val="33"/>
              </w:numPr>
              <w:ind w:firstLineChars="0"/>
              <w:jc w:val="center"/>
              <w:rPr>
                <w:rFonts w:hint="eastAsia" w:ascii="宋体" w:hAnsi="宋体"/>
                <w:szCs w:val="21"/>
              </w:rPr>
            </w:pPr>
          </w:p>
        </w:tc>
        <w:tc>
          <w:tcPr>
            <w:tcW w:w="1763" w:type="pct"/>
            <w:vAlign w:val="center"/>
          </w:tcPr>
          <w:p w14:paraId="72299912">
            <w:pPr>
              <w:rPr>
                <w:rFonts w:hint="eastAsia" w:ascii="宋体" w:hAnsi="宋体"/>
                <w:szCs w:val="21"/>
              </w:rPr>
            </w:pPr>
            <w:r>
              <w:rPr>
                <w:rFonts w:ascii="宋体" w:hAnsi="宋体"/>
                <w:szCs w:val="21"/>
              </w:rPr>
              <w:t>备用电源功能试验</w:t>
            </w:r>
          </w:p>
        </w:tc>
        <w:tc>
          <w:tcPr>
            <w:tcW w:w="568" w:type="pct"/>
            <w:vAlign w:val="center"/>
          </w:tcPr>
          <w:p w14:paraId="40E2378F">
            <w:pPr>
              <w:jc w:val="center"/>
              <w:rPr>
                <w:rFonts w:hint="eastAsia" w:ascii="宋体" w:hAnsi="宋体"/>
                <w:szCs w:val="21"/>
              </w:rPr>
            </w:pPr>
            <w:r>
              <w:rPr>
                <w:rFonts w:hint="eastAsia" w:ascii="宋体" w:hAnsi="宋体"/>
                <w:szCs w:val="21"/>
              </w:rPr>
              <w:t>6.</w:t>
            </w:r>
            <w:r>
              <w:rPr>
                <w:rFonts w:ascii="宋体" w:hAnsi="宋体"/>
                <w:szCs w:val="21"/>
              </w:rPr>
              <w:t>7</w:t>
            </w:r>
          </w:p>
        </w:tc>
        <w:tc>
          <w:tcPr>
            <w:tcW w:w="465" w:type="pct"/>
            <w:vAlign w:val="center"/>
          </w:tcPr>
          <w:p w14:paraId="417A31B4">
            <w:pPr>
              <w:jc w:val="center"/>
              <w:rPr>
                <w:rFonts w:hint="eastAsia" w:ascii="宋体" w:hAnsi="宋体"/>
                <w:szCs w:val="21"/>
              </w:rPr>
            </w:pPr>
            <w:r>
              <w:rPr>
                <w:rFonts w:ascii="宋体" w:hAnsi="宋体"/>
                <w:szCs w:val="21"/>
              </w:rPr>
              <w:t>●</w:t>
            </w:r>
          </w:p>
        </w:tc>
        <w:tc>
          <w:tcPr>
            <w:tcW w:w="465" w:type="pct"/>
            <w:vAlign w:val="center"/>
          </w:tcPr>
          <w:p w14:paraId="07D1AE8B">
            <w:pPr>
              <w:jc w:val="center"/>
              <w:rPr>
                <w:rFonts w:hint="eastAsia" w:ascii="宋体" w:hAnsi="宋体"/>
                <w:szCs w:val="21"/>
              </w:rPr>
            </w:pPr>
            <w:r>
              <w:rPr>
                <w:rFonts w:ascii="宋体" w:hAnsi="宋体"/>
                <w:szCs w:val="21"/>
              </w:rPr>
              <w:t>●</w:t>
            </w:r>
          </w:p>
        </w:tc>
        <w:tc>
          <w:tcPr>
            <w:tcW w:w="465" w:type="pct"/>
            <w:vAlign w:val="center"/>
          </w:tcPr>
          <w:p w14:paraId="1221D068">
            <w:pPr>
              <w:jc w:val="center"/>
              <w:rPr>
                <w:rFonts w:hint="eastAsia" w:ascii="宋体" w:hAnsi="宋体"/>
                <w:szCs w:val="21"/>
              </w:rPr>
            </w:pPr>
            <w:r>
              <w:rPr>
                <w:rFonts w:ascii="宋体" w:hAnsi="宋体"/>
                <w:szCs w:val="21"/>
              </w:rPr>
              <w:t>●</w:t>
            </w:r>
          </w:p>
        </w:tc>
        <w:tc>
          <w:tcPr>
            <w:tcW w:w="465" w:type="pct"/>
            <w:vAlign w:val="center"/>
          </w:tcPr>
          <w:p w14:paraId="3644EB51">
            <w:pPr>
              <w:jc w:val="center"/>
              <w:rPr>
                <w:rFonts w:hint="eastAsia" w:ascii="宋体" w:hAnsi="宋体"/>
                <w:szCs w:val="21"/>
              </w:rPr>
            </w:pPr>
            <w:r>
              <w:rPr>
                <w:rFonts w:ascii="宋体" w:hAnsi="宋体"/>
                <w:szCs w:val="21"/>
              </w:rPr>
              <w:t>○</w:t>
            </w:r>
          </w:p>
        </w:tc>
        <w:tc>
          <w:tcPr>
            <w:tcW w:w="465" w:type="pct"/>
            <w:vAlign w:val="center"/>
          </w:tcPr>
          <w:p w14:paraId="0D044B7C">
            <w:pPr>
              <w:jc w:val="center"/>
              <w:rPr>
                <w:rFonts w:hint="eastAsia" w:ascii="宋体" w:hAnsi="宋体"/>
                <w:szCs w:val="21"/>
              </w:rPr>
            </w:pPr>
            <w:r>
              <w:rPr>
                <w:rFonts w:ascii="宋体" w:hAnsi="宋体"/>
                <w:szCs w:val="21"/>
              </w:rPr>
              <w:t>○</w:t>
            </w:r>
          </w:p>
        </w:tc>
      </w:tr>
      <w:tr w14:paraId="3498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37E8AC1">
            <w:pPr>
              <w:pStyle w:val="456"/>
              <w:numPr>
                <w:ilvl w:val="0"/>
                <w:numId w:val="33"/>
              </w:numPr>
              <w:ind w:firstLineChars="0"/>
              <w:jc w:val="center"/>
              <w:rPr>
                <w:rFonts w:hint="eastAsia" w:ascii="宋体" w:hAnsi="宋体"/>
                <w:szCs w:val="21"/>
              </w:rPr>
            </w:pPr>
          </w:p>
        </w:tc>
        <w:tc>
          <w:tcPr>
            <w:tcW w:w="1763" w:type="pct"/>
            <w:vAlign w:val="center"/>
          </w:tcPr>
          <w:p w14:paraId="589DFB95">
            <w:pPr>
              <w:rPr>
                <w:rFonts w:hint="eastAsia" w:ascii="宋体" w:hAnsi="宋体"/>
                <w:szCs w:val="21"/>
              </w:rPr>
            </w:pPr>
            <w:r>
              <w:rPr>
                <w:rFonts w:ascii="宋体" w:hAnsi="宋体"/>
                <w:szCs w:val="21"/>
              </w:rPr>
              <w:t>远程控制功能试验</w:t>
            </w:r>
          </w:p>
        </w:tc>
        <w:tc>
          <w:tcPr>
            <w:tcW w:w="568" w:type="pct"/>
            <w:vAlign w:val="center"/>
          </w:tcPr>
          <w:p w14:paraId="3FC96B81">
            <w:pPr>
              <w:jc w:val="center"/>
              <w:rPr>
                <w:rFonts w:hint="eastAsia" w:ascii="宋体" w:hAnsi="宋体"/>
                <w:szCs w:val="21"/>
              </w:rPr>
            </w:pPr>
            <w:r>
              <w:rPr>
                <w:rFonts w:hint="eastAsia" w:ascii="宋体" w:hAnsi="宋体"/>
                <w:szCs w:val="21"/>
              </w:rPr>
              <w:t>6.</w:t>
            </w:r>
            <w:r>
              <w:rPr>
                <w:rFonts w:ascii="宋体" w:hAnsi="宋体"/>
                <w:szCs w:val="21"/>
              </w:rPr>
              <w:t>8</w:t>
            </w:r>
          </w:p>
        </w:tc>
        <w:tc>
          <w:tcPr>
            <w:tcW w:w="465" w:type="pct"/>
            <w:vAlign w:val="center"/>
          </w:tcPr>
          <w:p w14:paraId="2D2E0EAE">
            <w:pPr>
              <w:jc w:val="center"/>
              <w:rPr>
                <w:rFonts w:hint="eastAsia" w:ascii="宋体" w:hAnsi="宋体"/>
                <w:szCs w:val="21"/>
              </w:rPr>
            </w:pPr>
            <w:r>
              <w:rPr>
                <w:rFonts w:ascii="宋体" w:hAnsi="宋体"/>
                <w:szCs w:val="21"/>
              </w:rPr>
              <w:t>●</w:t>
            </w:r>
          </w:p>
        </w:tc>
        <w:tc>
          <w:tcPr>
            <w:tcW w:w="465" w:type="pct"/>
            <w:vAlign w:val="center"/>
          </w:tcPr>
          <w:p w14:paraId="5AF5E261">
            <w:pPr>
              <w:jc w:val="center"/>
              <w:rPr>
                <w:rFonts w:hint="eastAsia" w:ascii="宋体" w:hAnsi="宋体"/>
                <w:szCs w:val="21"/>
              </w:rPr>
            </w:pPr>
            <w:r>
              <w:rPr>
                <w:rFonts w:ascii="宋体" w:hAnsi="宋体"/>
                <w:szCs w:val="21"/>
              </w:rPr>
              <w:t>○</w:t>
            </w:r>
          </w:p>
        </w:tc>
        <w:tc>
          <w:tcPr>
            <w:tcW w:w="465" w:type="pct"/>
            <w:vAlign w:val="center"/>
          </w:tcPr>
          <w:p w14:paraId="25FA93C8">
            <w:pPr>
              <w:jc w:val="center"/>
              <w:rPr>
                <w:rFonts w:hint="eastAsia" w:ascii="宋体" w:hAnsi="宋体"/>
                <w:szCs w:val="21"/>
              </w:rPr>
            </w:pPr>
            <w:r>
              <w:rPr>
                <w:rFonts w:ascii="宋体" w:hAnsi="宋体"/>
                <w:szCs w:val="21"/>
              </w:rPr>
              <w:t>●</w:t>
            </w:r>
          </w:p>
        </w:tc>
        <w:tc>
          <w:tcPr>
            <w:tcW w:w="465" w:type="pct"/>
            <w:vAlign w:val="center"/>
          </w:tcPr>
          <w:p w14:paraId="190432C1">
            <w:pPr>
              <w:jc w:val="center"/>
              <w:rPr>
                <w:rFonts w:hint="eastAsia" w:ascii="宋体" w:hAnsi="宋体"/>
                <w:szCs w:val="21"/>
              </w:rPr>
            </w:pPr>
            <w:r>
              <w:rPr>
                <w:rFonts w:ascii="宋体" w:hAnsi="宋体"/>
                <w:szCs w:val="21"/>
              </w:rPr>
              <w:t>○</w:t>
            </w:r>
          </w:p>
        </w:tc>
        <w:tc>
          <w:tcPr>
            <w:tcW w:w="465" w:type="pct"/>
            <w:vAlign w:val="center"/>
          </w:tcPr>
          <w:p w14:paraId="511BDA72">
            <w:pPr>
              <w:jc w:val="center"/>
              <w:rPr>
                <w:rFonts w:hint="eastAsia" w:ascii="宋体" w:hAnsi="宋体"/>
                <w:szCs w:val="21"/>
              </w:rPr>
            </w:pPr>
            <w:r>
              <w:rPr>
                <w:rFonts w:ascii="宋体" w:hAnsi="宋体"/>
                <w:szCs w:val="21"/>
              </w:rPr>
              <w:t>○</w:t>
            </w:r>
          </w:p>
        </w:tc>
      </w:tr>
      <w:tr w14:paraId="1ECD6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43" w:type="pct"/>
            <w:vAlign w:val="center"/>
          </w:tcPr>
          <w:p w14:paraId="4F0660D5">
            <w:pPr>
              <w:pStyle w:val="456"/>
              <w:numPr>
                <w:ilvl w:val="0"/>
                <w:numId w:val="33"/>
              </w:numPr>
              <w:ind w:firstLineChars="0"/>
              <w:jc w:val="center"/>
              <w:rPr>
                <w:rFonts w:hint="eastAsia" w:ascii="宋体" w:hAnsi="宋体"/>
                <w:szCs w:val="21"/>
              </w:rPr>
            </w:pPr>
          </w:p>
        </w:tc>
        <w:tc>
          <w:tcPr>
            <w:tcW w:w="1763" w:type="pct"/>
            <w:vAlign w:val="center"/>
          </w:tcPr>
          <w:p w14:paraId="42BDA12C">
            <w:pPr>
              <w:rPr>
                <w:rFonts w:hint="eastAsia" w:ascii="宋体" w:hAnsi="宋体"/>
                <w:szCs w:val="21"/>
              </w:rPr>
            </w:pPr>
            <w:r>
              <w:rPr>
                <w:rFonts w:ascii="宋体" w:hAnsi="宋体"/>
                <w:szCs w:val="21"/>
              </w:rPr>
              <w:t>应急功能试验</w:t>
            </w:r>
          </w:p>
        </w:tc>
        <w:tc>
          <w:tcPr>
            <w:tcW w:w="568" w:type="pct"/>
            <w:vAlign w:val="center"/>
          </w:tcPr>
          <w:p w14:paraId="7FDCEDFF">
            <w:pPr>
              <w:jc w:val="center"/>
              <w:rPr>
                <w:rFonts w:hint="eastAsia" w:ascii="宋体" w:hAnsi="宋体"/>
                <w:szCs w:val="21"/>
              </w:rPr>
            </w:pPr>
            <w:r>
              <w:rPr>
                <w:rFonts w:hint="eastAsia" w:ascii="宋体" w:hAnsi="宋体"/>
                <w:szCs w:val="21"/>
              </w:rPr>
              <w:t>6.</w:t>
            </w:r>
            <w:r>
              <w:rPr>
                <w:rFonts w:ascii="宋体" w:hAnsi="宋体"/>
                <w:szCs w:val="21"/>
              </w:rPr>
              <w:t>9</w:t>
            </w:r>
          </w:p>
        </w:tc>
        <w:tc>
          <w:tcPr>
            <w:tcW w:w="465" w:type="pct"/>
            <w:vAlign w:val="center"/>
          </w:tcPr>
          <w:p w14:paraId="59A347BF">
            <w:pPr>
              <w:jc w:val="center"/>
              <w:rPr>
                <w:rFonts w:hint="eastAsia" w:ascii="宋体" w:hAnsi="宋体"/>
                <w:szCs w:val="21"/>
              </w:rPr>
            </w:pPr>
            <w:r>
              <w:rPr>
                <w:rFonts w:ascii="宋体" w:hAnsi="宋体"/>
                <w:szCs w:val="21"/>
              </w:rPr>
              <w:t>●</w:t>
            </w:r>
          </w:p>
        </w:tc>
        <w:tc>
          <w:tcPr>
            <w:tcW w:w="465" w:type="pct"/>
            <w:vAlign w:val="center"/>
          </w:tcPr>
          <w:p w14:paraId="68044AD1">
            <w:pPr>
              <w:jc w:val="center"/>
              <w:rPr>
                <w:rFonts w:hint="eastAsia" w:ascii="宋体" w:hAnsi="宋体"/>
                <w:szCs w:val="21"/>
              </w:rPr>
            </w:pPr>
            <w:r>
              <w:rPr>
                <w:rFonts w:ascii="宋体" w:hAnsi="宋体"/>
                <w:szCs w:val="21"/>
              </w:rPr>
              <w:t>○</w:t>
            </w:r>
          </w:p>
        </w:tc>
        <w:tc>
          <w:tcPr>
            <w:tcW w:w="465" w:type="pct"/>
            <w:vAlign w:val="center"/>
          </w:tcPr>
          <w:p w14:paraId="07B72B5E">
            <w:pPr>
              <w:jc w:val="center"/>
              <w:rPr>
                <w:rFonts w:hint="eastAsia" w:ascii="宋体" w:hAnsi="宋体"/>
                <w:szCs w:val="21"/>
              </w:rPr>
            </w:pPr>
            <w:r>
              <w:rPr>
                <w:rFonts w:ascii="宋体" w:hAnsi="宋体"/>
                <w:szCs w:val="21"/>
              </w:rPr>
              <w:t>○</w:t>
            </w:r>
          </w:p>
        </w:tc>
        <w:tc>
          <w:tcPr>
            <w:tcW w:w="465" w:type="pct"/>
            <w:vAlign w:val="center"/>
          </w:tcPr>
          <w:p w14:paraId="190756CB">
            <w:pPr>
              <w:jc w:val="center"/>
              <w:rPr>
                <w:rFonts w:hint="eastAsia" w:ascii="宋体" w:hAnsi="宋体"/>
                <w:szCs w:val="21"/>
              </w:rPr>
            </w:pPr>
            <w:r>
              <w:rPr>
                <w:rFonts w:ascii="宋体" w:hAnsi="宋体"/>
                <w:szCs w:val="21"/>
              </w:rPr>
              <w:t>○</w:t>
            </w:r>
          </w:p>
        </w:tc>
        <w:tc>
          <w:tcPr>
            <w:tcW w:w="465" w:type="pct"/>
            <w:vAlign w:val="center"/>
          </w:tcPr>
          <w:p w14:paraId="49997293">
            <w:pPr>
              <w:jc w:val="center"/>
              <w:rPr>
                <w:rFonts w:hint="eastAsia" w:ascii="宋体" w:hAnsi="宋体"/>
                <w:szCs w:val="21"/>
              </w:rPr>
            </w:pPr>
            <w:r>
              <w:rPr>
                <w:rFonts w:ascii="宋体" w:hAnsi="宋体"/>
                <w:szCs w:val="21"/>
              </w:rPr>
              <w:t>○</w:t>
            </w:r>
          </w:p>
        </w:tc>
      </w:tr>
      <w:tr w14:paraId="5D09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7FCB677">
            <w:pPr>
              <w:pStyle w:val="456"/>
              <w:numPr>
                <w:ilvl w:val="0"/>
                <w:numId w:val="33"/>
              </w:numPr>
              <w:ind w:firstLineChars="0"/>
              <w:jc w:val="center"/>
              <w:rPr>
                <w:rFonts w:hint="eastAsia" w:ascii="宋体" w:hAnsi="宋体"/>
                <w:szCs w:val="21"/>
              </w:rPr>
            </w:pPr>
          </w:p>
        </w:tc>
        <w:tc>
          <w:tcPr>
            <w:tcW w:w="1763" w:type="pct"/>
            <w:vAlign w:val="center"/>
          </w:tcPr>
          <w:p w14:paraId="44F0DF80">
            <w:pPr>
              <w:rPr>
                <w:rFonts w:hint="eastAsia" w:ascii="宋体" w:hAnsi="宋体"/>
                <w:szCs w:val="21"/>
              </w:rPr>
            </w:pPr>
            <w:r>
              <w:rPr>
                <w:rFonts w:ascii="宋体" w:hAnsi="宋体"/>
                <w:szCs w:val="21"/>
              </w:rPr>
              <w:t>数据传</w:t>
            </w:r>
            <w:r>
              <w:rPr>
                <w:rFonts w:hint="eastAsia" w:ascii="宋体" w:hAnsi="宋体"/>
                <w:szCs w:val="21"/>
              </w:rPr>
              <w:t>输</w:t>
            </w:r>
            <w:r>
              <w:rPr>
                <w:rFonts w:ascii="宋体" w:hAnsi="宋体"/>
                <w:szCs w:val="21"/>
              </w:rPr>
              <w:t>试验</w:t>
            </w:r>
          </w:p>
        </w:tc>
        <w:tc>
          <w:tcPr>
            <w:tcW w:w="568" w:type="pct"/>
            <w:vAlign w:val="center"/>
          </w:tcPr>
          <w:p w14:paraId="67BB1D65">
            <w:pPr>
              <w:jc w:val="center"/>
              <w:rPr>
                <w:rFonts w:hint="eastAsia" w:ascii="宋体" w:hAnsi="宋体"/>
                <w:szCs w:val="21"/>
              </w:rPr>
            </w:pPr>
            <w:r>
              <w:rPr>
                <w:rFonts w:hint="eastAsia" w:ascii="宋体" w:hAnsi="宋体"/>
                <w:szCs w:val="21"/>
              </w:rPr>
              <w:t>6.</w:t>
            </w:r>
            <w:r>
              <w:rPr>
                <w:rFonts w:ascii="宋体" w:hAnsi="宋体"/>
                <w:szCs w:val="21"/>
              </w:rPr>
              <w:t>10</w:t>
            </w:r>
          </w:p>
        </w:tc>
        <w:tc>
          <w:tcPr>
            <w:tcW w:w="465" w:type="pct"/>
            <w:vAlign w:val="center"/>
          </w:tcPr>
          <w:p w14:paraId="10639B1D">
            <w:pPr>
              <w:jc w:val="center"/>
              <w:rPr>
                <w:rFonts w:hint="eastAsia" w:ascii="宋体" w:hAnsi="宋体"/>
                <w:szCs w:val="21"/>
              </w:rPr>
            </w:pPr>
            <w:r>
              <w:rPr>
                <w:rFonts w:ascii="宋体" w:hAnsi="宋体"/>
                <w:szCs w:val="21"/>
              </w:rPr>
              <w:t>●</w:t>
            </w:r>
          </w:p>
        </w:tc>
        <w:tc>
          <w:tcPr>
            <w:tcW w:w="465" w:type="pct"/>
            <w:vAlign w:val="center"/>
          </w:tcPr>
          <w:p w14:paraId="58425ED5">
            <w:pPr>
              <w:jc w:val="center"/>
              <w:rPr>
                <w:rFonts w:hint="eastAsia" w:ascii="宋体" w:hAnsi="宋体"/>
                <w:szCs w:val="21"/>
              </w:rPr>
            </w:pPr>
            <w:r>
              <w:rPr>
                <w:rFonts w:ascii="宋体" w:hAnsi="宋体"/>
                <w:szCs w:val="21"/>
              </w:rPr>
              <w:t>○</w:t>
            </w:r>
          </w:p>
        </w:tc>
        <w:tc>
          <w:tcPr>
            <w:tcW w:w="465" w:type="pct"/>
            <w:vAlign w:val="center"/>
          </w:tcPr>
          <w:p w14:paraId="053CED2C">
            <w:pPr>
              <w:jc w:val="center"/>
              <w:rPr>
                <w:rFonts w:hint="eastAsia" w:ascii="宋体" w:hAnsi="宋体"/>
                <w:szCs w:val="21"/>
              </w:rPr>
            </w:pPr>
            <w:r>
              <w:rPr>
                <w:rFonts w:ascii="宋体" w:hAnsi="宋体"/>
                <w:szCs w:val="21"/>
              </w:rPr>
              <w:t>●</w:t>
            </w:r>
          </w:p>
        </w:tc>
        <w:tc>
          <w:tcPr>
            <w:tcW w:w="465" w:type="pct"/>
            <w:vAlign w:val="center"/>
          </w:tcPr>
          <w:p w14:paraId="0D6351A8">
            <w:pPr>
              <w:jc w:val="center"/>
              <w:rPr>
                <w:rFonts w:hint="eastAsia" w:ascii="宋体" w:hAnsi="宋体"/>
                <w:szCs w:val="21"/>
              </w:rPr>
            </w:pPr>
            <w:r>
              <w:rPr>
                <w:rFonts w:ascii="宋体" w:hAnsi="宋体"/>
                <w:szCs w:val="21"/>
              </w:rPr>
              <w:t>○</w:t>
            </w:r>
          </w:p>
        </w:tc>
        <w:tc>
          <w:tcPr>
            <w:tcW w:w="465" w:type="pct"/>
            <w:vAlign w:val="center"/>
          </w:tcPr>
          <w:p w14:paraId="36405500">
            <w:pPr>
              <w:jc w:val="center"/>
              <w:rPr>
                <w:rFonts w:hint="eastAsia" w:ascii="宋体" w:hAnsi="宋体"/>
                <w:szCs w:val="21"/>
              </w:rPr>
            </w:pPr>
            <w:r>
              <w:rPr>
                <w:rFonts w:ascii="宋体" w:hAnsi="宋体"/>
                <w:szCs w:val="21"/>
              </w:rPr>
              <w:t>○</w:t>
            </w:r>
          </w:p>
        </w:tc>
      </w:tr>
      <w:tr w14:paraId="5E58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5909BF02">
            <w:pPr>
              <w:pStyle w:val="456"/>
              <w:numPr>
                <w:ilvl w:val="0"/>
                <w:numId w:val="33"/>
              </w:numPr>
              <w:ind w:firstLineChars="0"/>
              <w:jc w:val="center"/>
              <w:rPr>
                <w:rFonts w:hint="eastAsia" w:ascii="宋体" w:hAnsi="宋体"/>
                <w:szCs w:val="21"/>
              </w:rPr>
            </w:pPr>
          </w:p>
        </w:tc>
        <w:tc>
          <w:tcPr>
            <w:tcW w:w="1763" w:type="pct"/>
            <w:vAlign w:val="center"/>
          </w:tcPr>
          <w:p w14:paraId="65F1A36A">
            <w:pPr>
              <w:rPr>
                <w:rFonts w:hint="eastAsia" w:ascii="宋体" w:hAnsi="宋体"/>
                <w:szCs w:val="21"/>
              </w:rPr>
            </w:pPr>
            <w:r>
              <w:rPr>
                <w:rFonts w:ascii="宋体" w:hAnsi="宋体"/>
                <w:szCs w:val="21"/>
              </w:rPr>
              <w:t>自检与故障诊断试验</w:t>
            </w:r>
          </w:p>
        </w:tc>
        <w:tc>
          <w:tcPr>
            <w:tcW w:w="568" w:type="pct"/>
            <w:vAlign w:val="center"/>
          </w:tcPr>
          <w:p w14:paraId="021704BC">
            <w:pPr>
              <w:jc w:val="center"/>
              <w:rPr>
                <w:rFonts w:hint="eastAsia" w:ascii="宋体" w:hAnsi="宋体"/>
                <w:szCs w:val="21"/>
              </w:rPr>
            </w:pPr>
            <w:r>
              <w:rPr>
                <w:rFonts w:hint="eastAsia" w:ascii="宋体" w:hAnsi="宋体"/>
                <w:szCs w:val="21"/>
              </w:rPr>
              <w:t>6.</w:t>
            </w:r>
            <w:r>
              <w:rPr>
                <w:rFonts w:ascii="宋体" w:hAnsi="宋体"/>
                <w:szCs w:val="21"/>
              </w:rPr>
              <w:t>11</w:t>
            </w:r>
          </w:p>
        </w:tc>
        <w:tc>
          <w:tcPr>
            <w:tcW w:w="465" w:type="pct"/>
            <w:vAlign w:val="center"/>
          </w:tcPr>
          <w:p w14:paraId="481D5100">
            <w:pPr>
              <w:jc w:val="center"/>
              <w:rPr>
                <w:rFonts w:hint="eastAsia" w:ascii="宋体" w:hAnsi="宋体"/>
                <w:szCs w:val="21"/>
              </w:rPr>
            </w:pPr>
            <w:r>
              <w:rPr>
                <w:rFonts w:ascii="宋体" w:hAnsi="宋体"/>
                <w:szCs w:val="21"/>
              </w:rPr>
              <w:t>●</w:t>
            </w:r>
          </w:p>
        </w:tc>
        <w:tc>
          <w:tcPr>
            <w:tcW w:w="465" w:type="pct"/>
            <w:vAlign w:val="center"/>
          </w:tcPr>
          <w:p w14:paraId="27B94964">
            <w:pPr>
              <w:jc w:val="center"/>
              <w:rPr>
                <w:rFonts w:hint="eastAsia" w:ascii="宋体" w:hAnsi="宋体"/>
                <w:szCs w:val="21"/>
              </w:rPr>
            </w:pPr>
            <w:r>
              <w:rPr>
                <w:rFonts w:ascii="宋体" w:hAnsi="宋体"/>
                <w:szCs w:val="21"/>
              </w:rPr>
              <w:t>●</w:t>
            </w:r>
          </w:p>
        </w:tc>
        <w:tc>
          <w:tcPr>
            <w:tcW w:w="465" w:type="pct"/>
            <w:vAlign w:val="center"/>
          </w:tcPr>
          <w:p w14:paraId="0A414A63">
            <w:pPr>
              <w:jc w:val="center"/>
              <w:rPr>
                <w:rFonts w:hint="eastAsia" w:ascii="宋体" w:hAnsi="宋体"/>
                <w:szCs w:val="21"/>
              </w:rPr>
            </w:pPr>
            <w:r>
              <w:rPr>
                <w:rFonts w:ascii="宋体" w:hAnsi="宋体"/>
                <w:szCs w:val="21"/>
              </w:rPr>
              <w:t>●</w:t>
            </w:r>
          </w:p>
        </w:tc>
        <w:tc>
          <w:tcPr>
            <w:tcW w:w="465" w:type="pct"/>
            <w:vAlign w:val="center"/>
          </w:tcPr>
          <w:p w14:paraId="05CF6F44">
            <w:pPr>
              <w:jc w:val="center"/>
              <w:rPr>
                <w:rFonts w:hint="eastAsia" w:ascii="宋体" w:hAnsi="宋体"/>
                <w:szCs w:val="21"/>
              </w:rPr>
            </w:pPr>
            <w:r>
              <w:rPr>
                <w:rFonts w:ascii="宋体" w:hAnsi="宋体"/>
                <w:szCs w:val="21"/>
              </w:rPr>
              <w:t>○</w:t>
            </w:r>
          </w:p>
        </w:tc>
        <w:tc>
          <w:tcPr>
            <w:tcW w:w="465" w:type="pct"/>
            <w:vAlign w:val="center"/>
          </w:tcPr>
          <w:p w14:paraId="01EC3922">
            <w:pPr>
              <w:jc w:val="center"/>
              <w:rPr>
                <w:rFonts w:hint="eastAsia" w:ascii="宋体" w:hAnsi="宋体"/>
                <w:szCs w:val="21"/>
              </w:rPr>
            </w:pPr>
            <w:r>
              <w:rPr>
                <w:rFonts w:ascii="宋体" w:hAnsi="宋体"/>
                <w:szCs w:val="21"/>
              </w:rPr>
              <w:t>○</w:t>
            </w:r>
          </w:p>
        </w:tc>
      </w:tr>
      <w:tr w14:paraId="485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1819728">
            <w:pPr>
              <w:pStyle w:val="456"/>
              <w:numPr>
                <w:ilvl w:val="0"/>
                <w:numId w:val="33"/>
              </w:numPr>
              <w:ind w:firstLineChars="0"/>
              <w:jc w:val="center"/>
              <w:rPr>
                <w:rFonts w:hint="eastAsia" w:ascii="宋体" w:hAnsi="宋体"/>
                <w:szCs w:val="21"/>
              </w:rPr>
            </w:pPr>
          </w:p>
        </w:tc>
        <w:tc>
          <w:tcPr>
            <w:tcW w:w="1763" w:type="pct"/>
            <w:vAlign w:val="center"/>
          </w:tcPr>
          <w:p w14:paraId="63907BC6">
            <w:pPr>
              <w:rPr>
                <w:rFonts w:hint="eastAsia" w:ascii="宋体" w:hAnsi="宋体"/>
                <w:szCs w:val="21"/>
              </w:rPr>
            </w:pPr>
            <w:r>
              <w:rPr>
                <w:rFonts w:ascii="宋体" w:hAnsi="宋体"/>
                <w:szCs w:val="21"/>
              </w:rPr>
              <w:t>防护性能试验</w:t>
            </w:r>
          </w:p>
        </w:tc>
        <w:tc>
          <w:tcPr>
            <w:tcW w:w="568" w:type="pct"/>
            <w:vAlign w:val="center"/>
          </w:tcPr>
          <w:p w14:paraId="38E93525">
            <w:pPr>
              <w:jc w:val="center"/>
              <w:rPr>
                <w:rFonts w:hint="eastAsia" w:ascii="宋体" w:hAnsi="宋体"/>
                <w:szCs w:val="21"/>
              </w:rPr>
            </w:pPr>
            <w:r>
              <w:rPr>
                <w:rFonts w:hint="eastAsia" w:ascii="宋体" w:hAnsi="宋体"/>
                <w:szCs w:val="21"/>
              </w:rPr>
              <w:t>6.</w:t>
            </w:r>
            <w:r>
              <w:rPr>
                <w:rFonts w:ascii="宋体" w:hAnsi="宋体"/>
                <w:szCs w:val="21"/>
              </w:rPr>
              <w:t>12</w:t>
            </w:r>
          </w:p>
        </w:tc>
        <w:tc>
          <w:tcPr>
            <w:tcW w:w="465" w:type="pct"/>
            <w:vAlign w:val="center"/>
          </w:tcPr>
          <w:p w14:paraId="65A8A60E">
            <w:pPr>
              <w:jc w:val="center"/>
              <w:rPr>
                <w:rFonts w:hint="eastAsia" w:ascii="宋体" w:hAnsi="宋体"/>
                <w:szCs w:val="21"/>
              </w:rPr>
            </w:pPr>
            <w:r>
              <w:rPr>
                <w:rFonts w:ascii="宋体" w:hAnsi="宋体"/>
                <w:szCs w:val="21"/>
              </w:rPr>
              <w:t>●</w:t>
            </w:r>
          </w:p>
        </w:tc>
        <w:tc>
          <w:tcPr>
            <w:tcW w:w="465" w:type="pct"/>
            <w:vAlign w:val="center"/>
          </w:tcPr>
          <w:p w14:paraId="11F74A38">
            <w:pPr>
              <w:jc w:val="center"/>
              <w:rPr>
                <w:rFonts w:hint="eastAsia" w:ascii="宋体" w:hAnsi="宋体"/>
                <w:szCs w:val="21"/>
              </w:rPr>
            </w:pPr>
            <w:r>
              <w:rPr>
                <w:rFonts w:ascii="宋体" w:hAnsi="宋体"/>
                <w:szCs w:val="21"/>
              </w:rPr>
              <w:t>—</w:t>
            </w:r>
          </w:p>
        </w:tc>
        <w:tc>
          <w:tcPr>
            <w:tcW w:w="465" w:type="pct"/>
            <w:vAlign w:val="center"/>
          </w:tcPr>
          <w:p w14:paraId="56E705BB">
            <w:pPr>
              <w:jc w:val="center"/>
              <w:rPr>
                <w:rFonts w:hint="eastAsia" w:ascii="宋体" w:hAnsi="宋体"/>
                <w:szCs w:val="21"/>
              </w:rPr>
            </w:pPr>
            <w:r>
              <w:rPr>
                <w:rFonts w:ascii="宋体" w:hAnsi="宋体"/>
                <w:szCs w:val="21"/>
              </w:rPr>
              <w:t>●</w:t>
            </w:r>
          </w:p>
        </w:tc>
        <w:tc>
          <w:tcPr>
            <w:tcW w:w="465" w:type="pct"/>
            <w:vAlign w:val="center"/>
          </w:tcPr>
          <w:p w14:paraId="77D3CA65">
            <w:pPr>
              <w:jc w:val="center"/>
              <w:rPr>
                <w:rFonts w:hint="eastAsia" w:ascii="宋体" w:hAnsi="宋体"/>
                <w:szCs w:val="21"/>
              </w:rPr>
            </w:pPr>
            <w:r>
              <w:rPr>
                <w:rFonts w:ascii="宋体" w:hAnsi="宋体"/>
                <w:szCs w:val="21"/>
              </w:rPr>
              <w:t>●</w:t>
            </w:r>
          </w:p>
        </w:tc>
        <w:tc>
          <w:tcPr>
            <w:tcW w:w="465" w:type="pct"/>
            <w:vAlign w:val="center"/>
          </w:tcPr>
          <w:p w14:paraId="13088160">
            <w:pPr>
              <w:jc w:val="center"/>
              <w:rPr>
                <w:rFonts w:hint="eastAsia" w:ascii="宋体" w:hAnsi="宋体"/>
                <w:szCs w:val="21"/>
              </w:rPr>
            </w:pPr>
            <w:r>
              <w:rPr>
                <w:rFonts w:ascii="宋体" w:hAnsi="宋体"/>
                <w:szCs w:val="21"/>
              </w:rPr>
              <w:t>—</w:t>
            </w:r>
          </w:p>
        </w:tc>
      </w:tr>
      <w:tr w14:paraId="2832E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728F84D0">
            <w:pPr>
              <w:pStyle w:val="456"/>
              <w:numPr>
                <w:ilvl w:val="0"/>
                <w:numId w:val="33"/>
              </w:numPr>
              <w:ind w:firstLineChars="0"/>
              <w:jc w:val="center"/>
              <w:rPr>
                <w:rFonts w:hint="eastAsia" w:ascii="宋体" w:hAnsi="宋体"/>
                <w:szCs w:val="21"/>
              </w:rPr>
            </w:pPr>
          </w:p>
        </w:tc>
        <w:tc>
          <w:tcPr>
            <w:tcW w:w="1763" w:type="pct"/>
            <w:vAlign w:val="center"/>
          </w:tcPr>
          <w:p w14:paraId="06E7028C">
            <w:pPr>
              <w:rPr>
                <w:rFonts w:hint="eastAsia" w:ascii="宋体" w:hAnsi="宋体"/>
                <w:szCs w:val="21"/>
              </w:rPr>
            </w:pPr>
            <w:r>
              <w:rPr>
                <w:rFonts w:ascii="宋体" w:hAnsi="宋体"/>
                <w:szCs w:val="21"/>
              </w:rPr>
              <w:t>机械性能试验</w:t>
            </w:r>
          </w:p>
        </w:tc>
        <w:tc>
          <w:tcPr>
            <w:tcW w:w="568" w:type="pct"/>
            <w:vAlign w:val="center"/>
          </w:tcPr>
          <w:p w14:paraId="67596663">
            <w:pPr>
              <w:jc w:val="center"/>
              <w:rPr>
                <w:rFonts w:hint="eastAsia" w:ascii="宋体" w:hAnsi="宋体"/>
                <w:szCs w:val="21"/>
              </w:rPr>
            </w:pPr>
            <w:r>
              <w:rPr>
                <w:rFonts w:hint="eastAsia" w:ascii="宋体" w:hAnsi="宋体"/>
                <w:szCs w:val="21"/>
              </w:rPr>
              <w:t>6.</w:t>
            </w:r>
            <w:r>
              <w:rPr>
                <w:rFonts w:ascii="宋体" w:hAnsi="宋体"/>
                <w:szCs w:val="21"/>
              </w:rPr>
              <w:t>13</w:t>
            </w:r>
          </w:p>
        </w:tc>
        <w:tc>
          <w:tcPr>
            <w:tcW w:w="465" w:type="pct"/>
            <w:vAlign w:val="center"/>
          </w:tcPr>
          <w:p w14:paraId="6BB9C046">
            <w:pPr>
              <w:jc w:val="center"/>
              <w:rPr>
                <w:rFonts w:hint="eastAsia" w:ascii="宋体" w:hAnsi="宋体"/>
                <w:szCs w:val="21"/>
              </w:rPr>
            </w:pPr>
            <w:r>
              <w:rPr>
                <w:rFonts w:ascii="宋体" w:hAnsi="宋体"/>
                <w:szCs w:val="21"/>
              </w:rPr>
              <w:t>○</w:t>
            </w:r>
          </w:p>
        </w:tc>
        <w:tc>
          <w:tcPr>
            <w:tcW w:w="465" w:type="pct"/>
            <w:vAlign w:val="center"/>
          </w:tcPr>
          <w:p w14:paraId="5012353D">
            <w:pPr>
              <w:jc w:val="center"/>
              <w:rPr>
                <w:rFonts w:hint="eastAsia" w:ascii="宋体" w:hAnsi="宋体"/>
                <w:szCs w:val="21"/>
              </w:rPr>
            </w:pPr>
            <w:r>
              <w:rPr>
                <w:rFonts w:ascii="宋体" w:hAnsi="宋体"/>
                <w:szCs w:val="21"/>
              </w:rPr>
              <w:t>—</w:t>
            </w:r>
          </w:p>
        </w:tc>
        <w:tc>
          <w:tcPr>
            <w:tcW w:w="465" w:type="pct"/>
            <w:vAlign w:val="center"/>
          </w:tcPr>
          <w:p w14:paraId="65915015">
            <w:pPr>
              <w:jc w:val="center"/>
              <w:rPr>
                <w:rFonts w:hint="eastAsia" w:ascii="宋体" w:hAnsi="宋体"/>
                <w:szCs w:val="21"/>
              </w:rPr>
            </w:pPr>
            <w:r>
              <w:rPr>
                <w:rFonts w:ascii="宋体" w:hAnsi="宋体"/>
                <w:szCs w:val="21"/>
              </w:rPr>
              <w:t>○</w:t>
            </w:r>
          </w:p>
        </w:tc>
        <w:tc>
          <w:tcPr>
            <w:tcW w:w="465" w:type="pct"/>
            <w:vAlign w:val="center"/>
          </w:tcPr>
          <w:p w14:paraId="12BA1730">
            <w:pPr>
              <w:jc w:val="center"/>
              <w:rPr>
                <w:rFonts w:hint="eastAsia" w:ascii="宋体" w:hAnsi="宋体"/>
                <w:szCs w:val="21"/>
              </w:rPr>
            </w:pPr>
            <w:r>
              <w:rPr>
                <w:rFonts w:ascii="宋体" w:hAnsi="宋体"/>
                <w:szCs w:val="21"/>
              </w:rPr>
              <w:t>○</w:t>
            </w:r>
          </w:p>
        </w:tc>
        <w:tc>
          <w:tcPr>
            <w:tcW w:w="465" w:type="pct"/>
            <w:vAlign w:val="center"/>
          </w:tcPr>
          <w:p w14:paraId="081852F3">
            <w:pPr>
              <w:jc w:val="center"/>
              <w:rPr>
                <w:rFonts w:hint="eastAsia" w:ascii="宋体" w:hAnsi="宋体"/>
                <w:szCs w:val="21"/>
              </w:rPr>
            </w:pPr>
            <w:r>
              <w:rPr>
                <w:rFonts w:ascii="宋体" w:hAnsi="宋体"/>
                <w:szCs w:val="21"/>
              </w:rPr>
              <w:t>—</w:t>
            </w:r>
          </w:p>
        </w:tc>
      </w:tr>
      <w:tr w14:paraId="2DAFC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3818DD4">
            <w:pPr>
              <w:pStyle w:val="456"/>
              <w:numPr>
                <w:ilvl w:val="0"/>
                <w:numId w:val="33"/>
              </w:numPr>
              <w:ind w:firstLineChars="0"/>
              <w:jc w:val="center"/>
              <w:rPr>
                <w:rFonts w:hint="eastAsia" w:ascii="宋体" w:hAnsi="宋体"/>
                <w:szCs w:val="21"/>
              </w:rPr>
            </w:pPr>
          </w:p>
        </w:tc>
        <w:tc>
          <w:tcPr>
            <w:tcW w:w="1763" w:type="pct"/>
            <w:vAlign w:val="center"/>
          </w:tcPr>
          <w:p w14:paraId="5C2ADEAC">
            <w:pPr>
              <w:rPr>
                <w:rFonts w:hint="eastAsia" w:ascii="宋体" w:hAnsi="宋体"/>
                <w:szCs w:val="21"/>
              </w:rPr>
            </w:pPr>
            <w:r>
              <w:rPr>
                <w:rFonts w:ascii="宋体" w:hAnsi="宋体"/>
                <w:szCs w:val="21"/>
              </w:rPr>
              <w:t>无线通信性能试验</w:t>
            </w:r>
          </w:p>
        </w:tc>
        <w:tc>
          <w:tcPr>
            <w:tcW w:w="568" w:type="pct"/>
            <w:vAlign w:val="center"/>
          </w:tcPr>
          <w:p w14:paraId="73AD5275">
            <w:pPr>
              <w:jc w:val="center"/>
              <w:rPr>
                <w:rFonts w:hint="eastAsia" w:ascii="宋体" w:hAnsi="宋体"/>
                <w:szCs w:val="21"/>
              </w:rPr>
            </w:pPr>
            <w:r>
              <w:rPr>
                <w:rFonts w:hint="eastAsia" w:ascii="宋体" w:hAnsi="宋体"/>
                <w:szCs w:val="21"/>
              </w:rPr>
              <w:t>6.</w:t>
            </w:r>
            <w:r>
              <w:rPr>
                <w:rFonts w:ascii="宋体" w:hAnsi="宋体"/>
                <w:szCs w:val="21"/>
              </w:rPr>
              <w:t>14</w:t>
            </w:r>
          </w:p>
        </w:tc>
        <w:tc>
          <w:tcPr>
            <w:tcW w:w="465" w:type="pct"/>
            <w:vAlign w:val="center"/>
          </w:tcPr>
          <w:p w14:paraId="5B415ADF">
            <w:pPr>
              <w:jc w:val="center"/>
              <w:rPr>
                <w:rFonts w:hint="eastAsia" w:ascii="宋体" w:hAnsi="宋体"/>
                <w:szCs w:val="21"/>
              </w:rPr>
            </w:pPr>
            <w:r>
              <w:rPr>
                <w:rFonts w:ascii="宋体" w:hAnsi="宋体"/>
                <w:szCs w:val="21"/>
              </w:rPr>
              <w:t>●</w:t>
            </w:r>
          </w:p>
        </w:tc>
        <w:tc>
          <w:tcPr>
            <w:tcW w:w="465" w:type="pct"/>
            <w:vAlign w:val="center"/>
          </w:tcPr>
          <w:p w14:paraId="75480D54">
            <w:pPr>
              <w:jc w:val="center"/>
              <w:rPr>
                <w:rFonts w:hint="eastAsia" w:ascii="宋体" w:hAnsi="宋体"/>
                <w:szCs w:val="21"/>
              </w:rPr>
            </w:pPr>
            <w:r>
              <w:rPr>
                <w:rFonts w:ascii="宋体" w:hAnsi="宋体"/>
                <w:szCs w:val="21"/>
              </w:rPr>
              <w:t>●</w:t>
            </w:r>
          </w:p>
        </w:tc>
        <w:tc>
          <w:tcPr>
            <w:tcW w:w="465" w:type="pct"/>
            <w:vAlign w:val="center"/>
          </w:tcPr>
          <w:p w14:paraId="68343411">
            <w:pPr>
              <w:jc w:val="center"/>
              <w:rPr>
                <w:rFonts w:hint="eastAsia" w:ascii="宋体" w:hAnsi="宋体"/>
                <w:szCs w:val="21"/>
              </w:rPr>
            </w:pPr>
            <w:r>
              <w:rPr>
                <w:rFonts w:ascii="宋体" w:hAnsi="宋体"/>
                <w:szCs w:val="21"/>
              </w:rPr>
              <w:t>○</w:t>
            </w:r>
          </w:p>
        </w:tc>
        <w:tc>
          <w:tcPr>
            <w:tcW w:w="465" w:type="pct"/>
            <w:vAlign w:val="center"/>
          </w:tcPr>
          <w:p w14:paraId="35BE6763">
            <w:pPr>
              <w:jc w:val="center"/>
              <w:rPr>
                <w:rFonts w:hint="eastAsia" w:ascii="宋体" w:hAnsi="宋体"/>
                <w:szCs w:val="21"/>
              </w:rPr>
            </w:pPr>
            <w:r>
              <w:rPr>
                <w:rFonts w:ascii="宋体" w:hAnsi="宋体"/>
                <w:szCs w:val="21"/>
              </w:rPr>
              <w:t>○</w:t>
            </w:r>
          </w:p>
        </w:tc>
        <w:tc>
          <w:tcPr>
            <w:tcW w:w="465" w:type="pct"/>
            <w:vAlign w:val="center"/>
          </w:tcPr>
          <w:p w14:paraId="64911A6D">
            <w:pPr>
              <w:jc w:val="center"/>
              <w:rPr>
                <w:rFonts w:hint="eastAsia" w:ascii="宋体" w:hAnsi="宋体"/>
                <w:szCs w:val="21"/>
              </w:rPr>
            </w:pPr>
            <w:r>
              <w:rPr>
                <w:rFonts w:ascii="宋体" w:hAnsi="宋体"/>
                <w:szCs w:val="21"/>
              </w:rPr>
              <w:t>—</w:t>
            </w:r>
          </w:p>
        </w:tc>
      </w:tr>
      <w:tr w14:paraId="40E8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4ADE9D2A">
            <w:pPr>
              <w:pStyle w:val="456"/>
              <w:numPr>
                <w:ilvl w:val="0"/>
                <w:numId w:val="33"/>
              </w:numPr>
              <w:ind w:firstLineChars="0"/>
              <w:jc w:val="center"/>
              <w:rPr>
                <w:rFonts w:hint="eastAsia" w:ascii="宋体" w:hAnsi="宋体"/>
                <w:szCs w:val="21"/>
              </w:rPr>
            </w:pPr>
          </w:p>
        </w:tc>
        <w:tc>
          <w:tcPr>
            <w:tcW w:w="1763" w:type="pct"/>
            <w:vAlign w:val="center"/>
          </w:tcPr>
          <w:p w14:paraId="5940209C">
            <w:pPr>
              <w:rPr>
                <w:rFonts w:hint="eastAsia" w:ascii="宋体" w:hAnsi="宋体"/>
                <w:szCs w:val="21"/>
              </w:rPr>
            </w:pPr>
            <w:r>
              <w:rPr>
                <w:rFonts w:ascii="宋体" w:hAnsi="宋体"/>
                <w:szCs w:val="21"/>
              </w:rPr>
              <w:t>信息安全试验</w:t>
            </w:r>
          </w:p>
        </w:tc>
        <w:tc>
          <w:tcPr>
            <w:tcW w:w="568" w:type="pct"/>
            <w:vAlign w:val="center"/>
          </w:tcPr>
          <w:p w14:paraId="0C2FDE09">
            <w:pPr>
              <w:jc w:val="center"/>
              <w:rPr>
                <w:rFonts w:hint="eastAsia" w:ascii="宋体" w:hAnsi="宋体"/>
                <w:szCs w:val="21"/>
              </w:rPr>
            </w:pPr>
            <w:r>
              <w:rPr>
                <w:rFonts w:hint="eastAsia" w:ascii="宋体" w:hAnsi="宋体"/>
                <w:szCs w:val="21"/>
              </w:rPr>
              <w:t>6.</w:t>
            </w:r>
            <w:r>
              <w:rPr>
                <w:rFonts w:ascii="宋体" w:hAnsi="宋体"/>
                <w:szCs w:val="21"/>
              </w:rPr>
              <w:t>15</w:t>
            </w:r>
          </w:p>
        </w:tc>
        <w:tc>
          <w:tcPr>
            <w:tcW w:w="465" w:type="pct"/>
            <w:vAlign w:val="center"/>
          </w:tcPr>
          <w:p w14:paraId="2365BF2F">
            <w:pPr>
              <w:jc w:val="center"/>
              <w:rPr>
                <w:rFonts w:hint="eastAsia" w:ascii="宋体" w:hAnsi="宋体"/>
                <w:szCs w:val="21"/>
              </w:rPr>
            </w:pPr>
            <w:r>
              <w:rPr>
                <w:rFonts w:ascii="宋体" w:hAnsi="宋体"/>
                <w:szCs w:val="21"/>
              </w:rPr>
              <w:t>○</w:t>
            </w:r>
          </w:p>
        </w:tc>
        <w:tc>
          <w:tcPr>
            <w:tcW w:w="465" w:type="pct"/>
            <w:vAlign w:val="center"/>
          </w:tcPr>
          <w:p w14:paraId="11644598">
            <w:pPr>
              <w:jc w:val="center"/>
              <w:rPr>
                <w:rFonts w:hint="eastAsia" w:ascii="宋体" w:hAnsi="宋体"/>
                <w:szCs w:val="21"/>
              </w:rPr>
            </w:pPr>
            <w:r>
              <w:rPr>
                <w:rFonts w:ascii="宋体" w:hAnsi="宋体"/>
                <w:szCs w:val="21"/>
              </w:rPr>
              <w:t>—</w:t>
            </w:r>
          </w:p>
        </w:tc>
        <w:tc>
          <w:tcPr>
            <w:tcW w:w="465" w:type="pct"/>
            <w:vAlign w:val="center"/>
          </w:tcPr>
          <w:p w14:paraId="4ECE91B0">
            <w:pPr>
              <w:jc w:val="center"/>
              <w:rPr>
                <w:rFonts w:hint="eastAsia" w:ascii="宋体" w:hAnsi="宋体"/>
                <w:szCs w:val="21"/>
              </w:rPr>
            </w:pPr>
            <w:r>
              <w:rPr>
                <w:rFonts w:ascii="宋体" w:hAnsi="宋体"/>
                <w:szCs w:val="21"/>
              </w:rPr>
              <w:t>○</w:t>
            </w:r>
          </w:p>
        </w:tc>
        <w:tc>
          <w:tcPr>
            <w:tcW w:w="465" w:type="pct"/>
            <w:vAlign w:val="center"/>
          </w:tcPr>
          <w:p w14:paraId="65B7F2FD">
            <w:pPr>
              <w:jc w:val="center"/>
              <w:rPr>
                <w:rFonts w:hint="eastAsia" w:ascii="宋体" w:hAnsi="宋体"/>
                <w:szCs w:val="21"/>
              </w:rPr>
            </w:pPr>
            <w:r>
              <w:rPr>
                <w:rFonts w:ascii="宋体" w:hAnsi="宋体"/>
                <w:szCs w:val="21"/>
              </w:rPr>
              <w:t>—</w:t>
            </w:r>
          </w:p>
        </w:tc>
        <w:tc>
          <w:tcPr>
            <w:tcW w:w="465" w:type="pct"/>
            <w:vAlign w:val="center"/>
          </w:tcPr>
          <w:p w14:paraId="5CF1BCE2">
            <w:pPr>
              <w:jc w:val="center"/>
              <w:rPr>
                <w:rFonts w:hint="eastAsia" w:ascii="宋体" w:hAnsi="宋体"/>
                <w:szCs w:val="21"/>
              </w:rPr>
            </w:pPr>
            <w:r>
              <w:rPr>
                <w:rFonts w:ascii="宋体" w:hAnsi="宋体"/>
                <w:szCs w:val="21"/>
              </w:rPr>
              <w:t>—</w:t>
            </w:r>
          </w:p>
        </w:tc>
      </w:tr>
      <w:tr w14:paraId="18C1D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22AC468A">
            <w:pPr>
              <w:pStyle w:val="456"/>
              <w:numPr>
                <w:ilvl w:val="0"/>
                <w:numId w:val="33"/>
              </w:numPr>
              <w:ind w:firstLineChars="0"/>
              <w:jc w:val="center"/>
              <w:rPr>
                <w:rFonts w:hint="eastAsia" w:ascii="宋体" w:hAnsi="宋体"/>
                <w:szCs w:val="21"/>
              </w:rPr>
            </w:pPr>
          </w:p>
        </w:tc>
        <w:tc>
          <w:tcPr>
            <w:tcW w:w="1763" w:type="pct"/>
            <w:vAlign w:val="center"/>
          </w:tcPr>
          <w:p w14:paraId="461AE94F">
            <w:pPr>
              <w:rPr>
                <w:rFonts w:hint="eastAsia" w:ascii="宋体" w:hAnsi="宋体"/>
                <w:szCs w:val="21"/>
              </w:rPr>
            </w:pPr>
            <w:r>
              <w:rPr>
                <w:rFonts w:ascii="宋体" w:hAnsi="宋体"/>
                <w:szCs w:val="21"/>
              </w:rPr>
              <w:t>电气安全试验</w:t>
            </w:r>
          </w:p>
        </w:tc>
        <w:tc>
          <w:tcPr>
            <w:tcW w:w="568" w:type="pct"/>
            <w:vAlign w:val="center"/>
          </w:tcPr>
          <w:p w14:paraId="117558FD">
            <w:pPr>
              <w:jc w:val="center"/>
              <w:rPr>
                <w:rFonts w:hint="eastAsia" w:ascii="宋体" w:hAnsi="宋体"/>
                <w:szCs w:val="21"/>
              </w:rPr>
            </w:pPr>
            <w:r>
              <w:rPr>
                <w:rFonts w:hint="eastAsia" w:ascii="宋体" w:hAnsi="宋体"/>
                <w:szCs w:val="21"/>
              </w:rPr>
              <w:t>6.</w:t>
            </w:r>
            <w:r>
              <w:rPr>
                <w:rFonts w:ascii="宋体" w:hAnsi="宋体"/>
                <w:szCs w:val="21"/>
              </w:rPr>
              <w:t>16</w:t>
            </w:r>
          </w:p>
        </w:tc>
        <w:tc>
          <w:tcPr>
            <w:tcW w:w="465" w:type="pct"/>
            <w:vAlign w:val="center"/>
          </w:tcPr>
          <w:p w14:paraId="5DE39ADB">
            <w:pPr>
              <w:jc w:val="center"/>
              <w:rPr>
                <w:rFonts w:hint="eastAsia" w:ascii="宋体" w:hAnsi="宋体"/>
                <w:szCs w:val="21"/>
              </w:rPr>
            </w:pPr>
            <w:r>
              <w:rPr>
                <w:rFonts w:ascii="宋体" w:hAnsi="宋体"/>
                <w:szCs w:val="21"/>
              </w:rPr>
              <w:t>●</w:t>
            </w:r>
          </w:p>
        </w:tc>
        <w:tc>
          <w:tcPr>
            <w:tcW w:w="465" w:type="pct"/>
            <w:vAlign w:val="center"/>
          </w:tcPr>
          <w:p w14:paraId="7FB89F31">
            <w:pPr>
              <w:jc w:val="center"/>
              <w:rPr>
                <w:rFonts w:hint="eastAsia" w:ascii="宋体" w:hAnsi="宋体"/>
                <w:szCs w:val="21"/>
              </w:rPr>
            </w:pPr>
            <w:r>
              <w:rPr>
                <w:rFonts w:ascii="宋体" w:hAnsi="宋体"/>
                <w:szCs w:val="21"/>
              </w:rPr>
              <w:t>○</w:t>
            </w:r>
          </w:p>
        </w:tc>
        <w:tc>
          <w:tcPr>
            <w:tcW w:w="465" w:type="pct"/>
            <w:vAlign w:val="center"/>
          </w:tcPr>
          <w:p w14:paraId="68C0209F">
            <w:pPr>
              <w:jc w:val="center"/>
              <w:rPr>
                <w:rFonts w:hint="eastAsia" w:ascii="宋体" w:hAnsi="宋体"/>
                <w:szCs w:val="21"/>
              </w:rPr>
            </w:pPr>
            <w:r>
              <w:rPr>
                <w:rFonts w:ascii="宋体" w:hAnsi="宋体"/>
                <w:szCs w:val="21"/>
              </w:rPr>
              <w:t>●</w:t>
            </w:r>
          </w:p>
        </w:tc>
        <w:tc>
          <w:tcPr>
            <w:tcW w:w="465" w:type="pct"/>
            <w:vAlign w:val="center"/>
          </w:tcPr>
          <w:p w14:paraId="2DB05D7D">
            <w:pPr>
              <w:jc w:val="center"/>
              <w:rPr>
                <w:rFonts w:hint="eastAsia" w:ascii="宋体" w:hAnsi="宋体"/>
                <w:szCs w:val="21"/>
              </w:rPr>
            </w:pPr>
            <w:r>
              <w:rPr>
                <w:rFonts w:ascii="宋体" w:hAnsi="宋体"/>
                <w:szCs w:val="21"/>
              </w:rPr>
              <w:t>—</w:t>
            </w:r>
          </w:p>
        </w:tc>
        <w:tc>
          <w:tcPr>
            <w:tcW w:w="465" w:type="pct"/>
            <w:vAlign w:val="center"/>
          </w:tcPr>
          <w:p w14:paraId="61FF4333">
            <w:pPr>
              <w:jc w:val="center"/>
              <w:rPr>
                <w:rFonts w:hint="eastAsia" w:ascii="宋体" w:hAnsi="宋体"/>
                <w:szCs w:val="21"/>
              </w:rPr>
            </w:pPr>
            <w:r>
              <w:rPr>
                <w:rFonts w:ascii="宋体" w:hAnsi="宋体"/>
                <w:szCs w:val="21"/>
              </w:rPr>
              <w:t>—</w:t>
            </w:r>
          </w:p>
        </w:tc>
      </w:tr>
      <w:tr w14:paraId="6A10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605F7A98">
            <w:pPr>
              <w:pStyle w:val="456"/>
              <w:numPr>
                <w:ilvl w:val="0"/>
                <w:numId w:val="33"/>
              </w:numPr>
              <w:ind w:firstLineChars="0"/>
              <w:jc w:val="center"/>
              <w:rPr>
                <w:rFonts w:hint="eastAsia" w:ascii="宋体" w:hAnsi="宋体"/>
                <w:szCs w:val="21"/>
              </w:rPr>
            </w:pPr>
          </w:p>
        </w:tc>
        <w:tc>
          <w:tcPr>
            <w:tcW w:w="1763" w:type="pct"/>
            <w:vAlign w:val="center"/>
          </w:tcPr>
          <w:p w14:paraId="49EEF9A7">
            <w:pPr>
              <w:rPr>
                <w:rFonts w:hint="eastAsia" w:ascii="宋体" w:hAnsi="宋体"/>
                <w:szCs w:val="21"/>
              </w:rPr>
            </w:pPr>
            <w:r>
              <w:rPr>
                <w:rFonts w:ascii="宋体" w:hAnsi="宋体"/>
                <w:szCs w:val="21"/>
              </w:rPr>
              <w:t>电磁兼容试验</w:t>
            </w:r>
          </w:p>
        </w:tc>
        <w:tc>
          <w:tcPr>
            <w:tcW w:w="568" w:type="pct"/>
            <w:vAlign w:val="center"/>
          </w:tcPr>
          <w:p w14:paraId="6FEC4CBD">
            <w:pPr>
              <w:jc w:val="center"/>
              <w:rPr>
                <w:rFonts w:hint="eastAsia" w:ascii="宋体" w:hAnsi="宋体"/>
                <w:szCs w:val="21"/>
              </w:rPr>
            </w:pPr>
            <w:r>
              <w:rPr>
                <w:rFonts w:hint="eastAsia" w:ascii="宋体" w:hAnsi="宋体"/>
                <w:szCs w:val="21"/>
              </w:rPr>
              <w:t>6.</w:t>
            </w:r>
            <w:r>
              <w:rPr>
                <w:rFonts w:ascii="宋体" w:hAnsi="宋体"/>
                <w:szCs w:val="21"/>
              </w:rPr>
              <w:t>17</w:t>
            </w:r>
          </w:p>
        </w:tc>
        <w:tc>
          <w:tcPr>
            <w:tcW w:w="465" w:type="pct"/>
            <w:vAlign w:val="center"/>
          </w:tcPr>
          <w:p w14:paraId="5748DD07">
            <w:pPr>
              <w:jc w:val="center"/>
              <w:rPr>
                <w:rFonts w:hint="eastAsia" w:ascii="宋体" w:hAnsi="宋体"/>
                <w:szCs w:val="21"/>
              </w:rPr>
            </w:pPr>
            <w:r>
              <w:rPr>
                <w:rFonts w:ascii="宋体" w:hAnsi="宋体"/>
                <w:szCs w:val="21"/>
              </w:rPr>
              <w:t>●</w:t>
            </w:r>
          </w:p>
        </w:tc>
        <w:tc>
          <w:tcPr>
            <w:tcW w:w="465" w:type="pct"/>
            <w:vAlign w:val="center"/>
          </w:tcPr>
          <w:p w14:paraId="215444D0">
            <w:pPr>
              <w:jc w:val="center"/>
              <w:rPr>
                <w:rFonts w:hint="eastAsia" w:ascii="宋体" w:hAnsi="宋体"/>
                <w:szCs w:val="21"/>
              </w:rPr>
            </w:pPr>
            <w:r>
              <w:rPr>
                <w:rFonts w:ascii="宋体" w:hAnsi="宋体"/>
                <w:szCs w:val="21"/>
              </w:rPr>
              <w:t>○</w:t>
            </w:r>
          </w:p>
        </w:tc>
        <w:tc>
          <w:tcPr>
            <w:tcW w:w="465" w:type="pct"/>
            <w:vAlign w:val="center"/>
          </w:tcPr>
          <w:p w14:paraId="38E0AF49">
            <w:pPr>
              <w:jc w:val="center"/>
              <w:rPr>
                <w:rFonts w:hint="eastAsia" w:ascii="宋体" w:hAnsi="宋体"/>
                <w:szCs w:val="21"/>
              </w:rPr>
            </w:pPr>
            <w:r>
              <w:rPr>
                <w:rFonts w:ascii="宋体" w:hAnsi="宋体"/>
                <w:szCs w:val="21"/>
              </w:rPr>
              <w:t>●</w:t>
            </w:r>
          </w:p>
        </w:tc>
        <w:tc>
          <w:tcPr>
            <w:tcW w:w="465" w:type="pct"/>
            <w:vAlign w:val="center"/>
          </w:tcPr>
          <w:p w14:paraId="1EB1678D">
            <w:pPr>
              <w:jc w:val="center"/>
              <w:rPr>
                <w:rFonts w:hint="eastAsia" w:ascii="宋体" w:hAnsi="宋体"/>
                <w:szCs w:val="21"/>
              </w:rPr>
            </w:pPr>
            <w:r>
              <w:rPr>
                <w:rFonts w:ascii="宋体" w:hAnsi="宋体"/>
                <w:szCs w:val="21"/>
              </w:rPr>
              <w:t>—</w:t>
            </w:r>
          </w:p>
        </w:tc>
        <w:tc>
          <w:tcPr>
            <w:tcW w:w="465" w:type="pct"/>
            <w:vAlign w:val="center"/>
          </w:tcPr>
          <w:p w14:paraId="16DE5282">
            <w:pPr>
              <w:jc w:val="center"/>
              <w:rPr>
                <w:rFonts w:hint="eastAsia" w:ascii="宋体" w:hAnsi="宋体"/>
                <w:szCs w:val="21"/>
              </w:rPr>
            </w:pPr>
            <w:r>
              <w:rPr>
                <w:rFonts w:ascii="宋体" w:hAnsi="宋体"/>
                <w:szCs w:val="21"/>
              </w:rPr>
              <w:t>—</w:t>
            </w:r>
          </w:p>
        </w:tc>
      </w:tr>
      <w:tr w14:paraId="6AE85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3" w:type="pct"/>
            <w:vAlign w:val="center"/>
          </w:tcPr>
          <w:p w14:paraId="03F289FA">
            <w:pPr>
              <w:pStyle w:val="456"/>
              <w:numPr>
                <w:ilvl w:val="0"/>
                <w:numId w:val="33"/>
              </w:numPr>
              <w:ind w:firstLineChars="0"/>
              <w:jc w:val="center"/>
              <w:rPr>
                <w:rFonts w:hint="eastAsia" w:ascii="宋体" w:hAnsi="宋体"/>
                <w:szCs w:val="21"/>
              </w:rPr>
            </w:pPr>
          </w:p>
        </w:tc>
        <w:tc>
          <w:tcPr>
            <w:tcW w:w="1763" w:type="pct"/>
            <w:vAlign w:val="center"/>
          </w:tcPr>
          <w:p w14:paraId="0AA3F4FF">
            <w:pPr>
              <w:rPr>
                <w:rFonts w:hint="eastAsia" w:ascii="宋体" w:hAnsi="宋体"/>
                <w:szCs w:val="21"/>
              </w:rPr>
            </w:pPr>
            <w:r>
              <w:rPr>
                <w:rFonts w:ascii="宋体" w:hAnsi="宋体"/>
                <w:szCs w:val="21"/>
              </w:rPr>
              <w:t>水浸与防盗报警功能试验</w:t>
            </w:r>
          </w:p>
        </w:tc>
        <w:tc>
          <w:tcPr>
            <w:tcW w:w="568" w:type="pct"/>
            <w:vAlign w:val="center"/>
          </w:tcPr>
          <w:p w14:paraId="4EFA7E74">
            <w:pPr>
              <w:jc w:val="center"/>
              <w:rPr>
                <w:rFonts w:hint="eastAsia" w:ascii="宋体" w:hAnsi="宋体"/>
                <w:szCs w:val="21"/>
              </w:rPr>
            </w:pPr>
            <w:r>
              <w:rPr>
                <w:rFonts w:hint="eastAsia" w:ascii="宋体" w:hAnsi="宋体"/>
                <w:szCs w:val="21"/>
              </w:rPr>
              <w:t>6.</w:t>
            </w:r>
            <w:r>
              <w:rPr>
                <w:rFonts w:ascii="宋体" w:hAnsi="宋体"/>
                <w:szCs w:val="21"/>
              </w:rPr>
              <w:t>18</w:t>
            </w:r>
          </w:p>
        </w:tc>
        <w:tc>
          <w:tcPr>
            <w:tcW w:w="465" w:type="pct"/>
            <w:vAlign w:val="center"/>
          </w:tcPr>
          <w:p w14:paraId="7AD1FB3C">
            <w:pPr>
              <w:jc w:val="center"/>
              <w:rPr>
                <w:rFonts w:hint="eastAsia" w:ascii="宋体" w:hAnsi="宋体"/>
                <w:szCs w:val="21"/>
              </w:rPr>
            </w:pPr>
            <w:r>
              <w:rPr>
                <w:rFonts w:ascii="宋体" w:hAnsi="宋体"/>
                <w:szCs w:val="21"/>
              </w:rPr>
              <w:t>●</w:t>
            </w:r>
          </w:p>
        </w:tc>
        <w:tc>
          <w:tcPr>
            <w:tcW w:w="465" w:type="pct"/>
            <w:vAlign w:val="center"/>
          </w:tcPr>
          <w:p w14:paraId="64A0177E">
            <w:pPr>
              <w:jc w:val="center"/>
              <w:rPr>
                <w:rFonts w:hint="eastAsia" w:ascii="宋体" w:hAnsi="宋体"/>
                <w:szCs w:val="21"/>
              </w:rPr>
            </w:pPr>
            <w:r>
              <w:rPr>
                <w:rFonts w:ascii="宋体" w:hAnsi="宋体"/>
                <w:szCs w:val="21"/>
              </w:rPr>
              <w:t>○</w:t>
            </w:r>
          </w:p>
        </w:tc>
        <w:tc>
          <w:tcPr>
            <w:tcW w:w="465" w:type="pct"/>
            <w:vAlign w:val="center"/>
          </w:tcPr>
          <w:p w14:paraId="6CB22FC9">
            <w:pPr>
              <w:jc w:val="center"/>
              <w:rPr>
                <w:rFonts w:hint="eastAsia" w:ascii="宋体" w:hAnsi="宋体"/>
                <w:szCs w:val="21"/>
              </w:rPr>
            </w:pPr>
            <w:r>
              <w:rPr>
                <w:rFonts w:ascii="宋体" w:hAnsi="宋体"/>
                <w:szCs w:val="21"/>
              </w:rPr>
              <w:t>●</w:t>
            </w:r>
          </w:p>
        </w:tc>
        <w:tc>
          <w:tcPr>
            <w:tcW w:w="465" w:type="pct"/>
            <w:vAlign w:val="center"/>
          </w:tcPr>
          <w:p w14:paraId="0AE02B42">
            <w:pPr>
              <w:jc w:val="center"/>
              <w:rPr>
                <w:rFonts w:hint="eastAsia" w:ascii="宋体" w:hAnsi="宋体"/>
                <w:szCs w:val="21"/>
              </w:rPr>
            </w:pPr>
            <w:r>
              <w:rPr>
                <w:rFonts w:ascii="宋体" w:hAnsi="宋体"/>
                <w:szCs w:val="21"/>
              </w:rPr>
              <w:t>○</w:t>
            </w:r>
          </w:p>
        </w:tc>
        <w:tc>
          <w:tcPr>
            <w:tcW w:w="465" w:type="pct"/>
            <w:vAlign w:val="center"/>
          </w:tcPr>
          <w:p w14:paraId="54E8328E">
            <w:pPr>
              <w:jc w:val="center"/>
              <w:rPr>
                <w:rFonts w:hint="eastAsia" w:ascii="宋体" w:hAnsi="宋体"/>
                <w:szCs w:val="21"/>
              </w:rPr>
            </w:pPr>
            <w:r>
              <w:rPr>
                <w:rFonts w:ascii="宋体" w:hAnsi="宋体"/>
                <w:szCs w:val="21"/>
              </w:rPr>
              <w:t>○</w:t>
            </w:r>
          </w:p>
        </w:tc>
      </w:tr>
    </w:tbl>
    <w:p w14:paraId="6E996FA3">
      <w:pPr>
        <w:spacing w:line="360" w:lineRule="auto"/>
        <w:jc w:val="center"/>
        <w:rPr>
          <w:rFonts w:hint="eastAsia" w:ascii="宋体" w:hAnsi="宋体"/>
          <w:szCs w:val="21"/>
        </w:rPr>
      </w:pPr>
    </w:p>
    <w:p w14:paraId="0F5CA166">
      <w:pPr>
        <w:pStyle w:val="3"/>
        <w:spacing w:before="0" w:after="0" w:line="360" w:lineRule="auto"/>
        <w:rPr>
          <w:rFonts w:hint="eastAsia" w:ascii="黑体" w:hAnsi="黑体" w:eastAsia="黑体"/>
          <w:b w:val="0"/>
          <w:bCs/>
          <w:szCs w:val="21"/>
        </w:rPr>
      </w:pPr>
      <w:bookmarkStart w:id="180" w:name="_Toc17805"/>
      <w:bookmarkStart w:id="181" w:name="_Toc265313594"/>
      <w:bookmarkStart w:id="182" w:name="_Toc11022"/>
      <w:bookmarkStart w:id="183" w:name="_Toc14480"/>
      <w:bookmarkStart w:id="184" w:name="_Toc22043"/>
      <w:bookmarkStart w:id="185" w:name="_Toc12096"/>
      <w:bookmarkStart w:id="186" w:name="_Toc26260"/>
      <w:bookmarkStart w:id="187" w:name="_Toc500920863"/>
      <w:bookmarkStart w:id="188" w:name="_Toc229215788"/>
      <w:bookmarkStart w:id="189" w:name="_Toc167"/>
      <w:bookmarkStart w:id="190" w:name="_Toc6743"/>
      <w:bookmarkStart w:id="191" w:name="_Toc229213784"/>
      <w:bookmarkStart w:id="192" w:name="_Toc27498"/>
      <w:bookmarkStart w:id="193" w:name="_Toc1775"/>
      <w:bookmarkStart w:id="194" w:name="_Toc24487"/>
      <w:bookmarkStart w:id="195" w:name="_Toc168869427"/>
      <w:bookmarkStart w:id="196" w:name="_Toc12089"/>
      <w:r>
        <w:rPr>
          <w:rFonts w:ascii="黑体" w:hAnsi="黑体" w:eastAsia="黑体"/>
          <w:b w:val="0"/>
          <w:bCs/>
          <w:szCs w:val="21"/>
        </w:rPr>
        <w:t>7.1 型式试验</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FA89028">
      <w:pPr>
        <w:pStyle w:val="97"/>
        <w:spacing w:line="360" w:lineRule="auto"/>
        <w:ind w:firstLine="420" w:firstLineChars="200"/>
      </w:pPr>
      <w:r>
        <w:t>型式试验应该是制造厂家将设备送交具有资质的检测单位，由检测单位依据试验条目完成检验，并出具型式检验报告。当出现下列情况之一时，应进行型式试验：</w:t>
      </w:r>
    </w:p>
    <w:p w14:paraId="30AF4106">
      <w:pPr>
        <w:pStyle w:val="97"/>
        <w:spacing w:line="360" w:lineRule="auto"/>
        <w:ind w:firstLine="420" w:firstLineChars="200"/>
      </w:pPr>
      <w:r>
        <w:rPr>
          <w:rFonts w:hint="eastAsia"/>
        </w:rPr>
        <w:t>1）</w:t>
      </w:r>
      <w:r>
        <w:t xml:space="preserve"> 新产品定型，投运前；</w:t>
      </w:r>
    </w:p>
    <w:p w14:paraId="4E5E4BA3">
      <w:pPr>
        <w:pStyle w:val="97"/>
        <w:spacing w:line="360" w:lineRule="auto"/>
        <w:ind w:firstLine="420" w:firstLineChars="200"/>
      </w:pPr>
      <w:r>
        <w:rPr>
          <w:rFonts w:hint="eastAsia"/>
        </w:rPr>
        <w:t>2）</w:t>
      </w:r>
      <w:r>
        <w:t xml:space="preserve"> 连续批量生产的设备每</w:t>
      </w:r>
      <w:r>
        <w:rPr>
          <w:rFonts w:hint="eastAsia"/>
        </w:rPr>
        <w:t>三</w:t>
      </w:r>
      <w:r>
        <w:t>年一次；</w:t>
      </w:r>
    </w:p>
    <w:p w14:paraId="1288787F">
      <w:pPr>
        <w:pStyle w:val="97"/>
        <w:spacing w:line="360" w:lineRule="auto"/>
        <w:ind w:firstLine="420" w:firstLineChars="200"/>
      </w:pPr>
      <w:r>
        <w:rPr>
          <w:rFonts w:hint="eastAsia"/>
        </w:rPr>
        <w:t>3）</w:t>
      </w:r>
      <w:r>
        <w:t xml:space="preserve"> 正式投产后，如设计、工艺材料、元器件有较大改变，可能影响产品性能时；</w:t>
      </w:r>
    </w:p>
    <w:p w14:paraId="1883502B">
      <w:pPr>
        <w:pStyle w:val="97"/>
        <w:spacing w:line="360" w:lineRule="auto"/>
        <w:ind w:firstLine="420" w:firstLineChars="200"/>
      </w:pPr>
      <w:r>
        <w:rPr>
          <w:rFonts w:hint="eastAsia"/>
        </w:rPr>
        <w:t>4）</w:t>
      </w:r>
      <w:r>
        <w:t xml:space="preserve"> 产品停产一年以上又重新恢复生产时；</w:t>
      </w:r>
    </w:p>
    <w:p w14:paraId="00A745A9">
      <w:pPr>
        <w:pStyle w:val="97"/>
        <w:spacing w:line="360" w:lineRule="auto"/>
        <w:ind w:firstLine="420" w:firstLineChars="200"/>
      </w:pPr>
      <w:r>
        <w:rPr>
          <w:rFonts w:hint="eastAsia"/>
        </w:rPr>
        <w:t>5）</w:t>
      </w:r>
      <w:r>
        <w:t xml:space="preserve"> 出厂试验结果与型式试验有较大差异时；</w:t>
      </w:r>
    </w:p>
    <w:p w14:paraId="2C28152D">
      <w:pPr>
        <w:pStyle w:val="97"/>
        <w:spacing w:line="360" w:lineRule="auto"/>
        <w:ind w:firstLine="420" w:firstLineChars="200"/>
      </w:pPr>
      <w:r>
        <w:rPr>
          <w:rFonts w:hint="eastAsia"/>
        </w:rPr>
        <w:t>6）</w:t>
      </w:r>
      <w:r>
        <w:t xml:space="preserve"> 国家技术监督机构或受其委托的技术检验部门提出型式试验要求时；</w:t>
      </w:r>
    </w:p>
    <w:p w14:paraId="18C11C58">
      <w:pPr>
        <w:pStyle w:val="97"/>
        <w:spacing w:line="360" w:lineRule="auto"/>
        <w:ind w:firstLine="420" w:firstLineChars="200"/>
        <w:rPr>
          <w:rFonts w:eastAsia="黑体"/>
          <w:bCs/>
          <w:sz w:val="24"/>
          <w:szCs w:val="24"/>
        </w:rPr>
      </w:pPr>
      <w:r>
        <w:rPr>
          <w:rFonts w:hint="eastAsia"/>
        </w:rPr>
        <w:t>7）</w:t>
      </w:r>
      <w:r>
        <w:t xml:space="preserve"> 合同规定进行型式试验时。</w:t>
      </w:r>
      <w:bookmarkStart w:id="197" w:name="_Toc265313595"/>
      <w:bookmarkStart w:id="198" w:name="_Toc500920864"/>
    </w:p>
    <w:p w14:paraId="43691567">
      <w:pPr>
        <w:pStyle w:val="3"/>
        <w:spacing w:before="0" w:after="0" w:line="360" w:lineRule="auto"/>
        <w:rPr>
          <w:rFonts w:hint="eastAsia" w:ascii="黑体" w:hAnsi="黑体" w:eastAsia="黑体"/>
          <w:b w:val="0"/>
          <w:bCs/>
          <w:szCs w:val="21"/>
        </w:rPr>
      </w:pPr>
      <w:bookmarkStart w:id="199" w:name="_Toc27715"/>
      <w:bookmarkStart w:id="200" w:name="_Toc28857"/>
      <w:bookmarkStart w:id="201" w:name="_Toc229213785"/>
      <w:bookmarkStart w:id="202" w:name="_Toc8610"/>
      <w:bookmarkStart w:id="203" w:name="_Toc9782"/>
      <w:bookmarkStart w:id="204" w:name="_Toc5668"/>
      <w:bookmarkStart w:id="205" w:name="_Toc27250"/>
      <w:bookmarkStart w:id="206" w:name="_Toc31526"/>
      <w:bookmarkStart w:id="207" w:name="_Toc11725"/>
      <w:bookmarkStart w:id="208" w:name="_Toc7584"/>
      <w:bookmarkStart w:id="209" w:name="_Toc12209"/>
      <w:bookmarkStart w:id="210" w:name="_Toc13157"/>
      <w:bookmarkStart w:id="211" w:name="_Toc229215789"/>
      <w:bookmarkStart w:id="212" w:name="_Toc168869428"/>
      <w:bookmarkStart w:id="213" w:name="_Toc30422"/>
      <w:r>
        <w:rPr>
          <w:rFonts w:ascii="黑体" w:hAnsi="黑体" w:eastAsia="黑体"/>
          <w:b w:val="0"/>
          <w:bCs/>
          <w:szCs w:val="21"/>
        </w:rPr>
        <w:t>7.2 出厂</w:t>
      </w:r>
      <w:bookmarkEnd w:id="197"/>
      <w:r>
        <w:rPr>
          <w:rFonts w:ascii="黑体" w:hAnsi="黑体" w:eastAsia="黑体"/>
          <w:b w:val="0"/>
          <w:bCs/>
          <w:szCs w:val="21"/>
        </w:rPr>
        <w:t>检验</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166DFCE">
      <w:pPr>
        <w:pStyle w:val="97"/>
        <w:spacing w:line="360" w:lineRule="auto"/>
        <w:ind w:firstLine="420" w:firstLineChars="200"/>
      </w:pPr>
      <w:r>
        <w:t>每台设备出厂前在正常试验条件下逐个按规定进行例行检验，检验合格后，附有合格证，方可允许出厂。</w:t>
      </w:r>
    </w:p>
    <w:p w14:paraId="52A4B9A7">
      <w:pPr>
        <w:pStyle w:val="3"/>
        <w:spacing w:before="0" w:after="0" w:line="360" w:lineRule="auto"/>
        <w:rPr>
          <w:rFonts w:hint="eastAsia" w:ascii="黑体" w:hAnsi="黑体" w:eastAsia="黑体"/>
          <w:b w:val="0"/>
          <w:bCs/>
          <w:szCs w:val="21"/>
        </w:rPr>
      </w:pPr>
      <w:bookmarkStart w:id="214" w:name="_Toc500920865"/>
      <w:bookmarkStart w:id="215" w:name="_Toc265313596"/>
      <w:bookmarkStart w:id="216" w:name="_Toc18027"/>
      <w:bookmarkStart w:id="217" w:name="_Toc28381"/>
      <w:bookmarkStart w:id="218" w:name="_Toc13856"/>
      <w:bookmarkStart w:id="219" w:name="_Toc8872"/>
      <w:bookmarkStart w:id="220" w:name="_Toc23342"/>
      <w:bookmarkStart w:id="221" w:name="_Toc11556"/>
      <w:bookmarkStart w:id="222" w:name="_Toc229213786"/>
      <w:bookmarkStart w:id="223" w:name="_Toc229215790"/>
      <w:bookmarkStart w:id="224" w:name="_Toc20994"/>
      <w:bookmarkStart w:id="225" w:name="_Toc1001"/>
      <w:bookmarkStart w:id="226" w:name="_Toc12515"/>
      <w:bookmarkStart w:id="227" w:name="_Toc26220"/>
      <w:bookmarkStart w:id="228" w:name="_Toc2706"/>
      <w:bookmarkStart w:id="229" w:name="_Toc14653"/>
      <w:bookmarkStart w:id="230" w:name="_Toc168869429"/>
      <w:r>
        <w:rPr>
          <w:rFonts w:ascii="黑体" w:hAnsi="黑体" w:eastAsia="黑体"/>
          <w:b w:val="0"/>
          <w:bCs/>
          <w:szCs w:val="21"/>
        </w:rPr>
        <w:t xml:space="preserve">7.3 </w:t>
      </w:r>
      <w:bookmarkEnd w:id="214"/>
      <w:bookmarkEnd w:id="215"/>
      <w:bookmarkEnd w:id="216"/>
      <w:r>
        <w:rPr>
          <w:rFonts w:ascii="黑体" w:hAnsi="黑体" w:eastAsia="黑体"/>
          <w:b w:val="0"/>
          <w:bCs/>
          <w:szCs w:val="21"/>
        </w:rPr>
        <w:t>送样检测</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4731104">
      <w:pPr>
        <w:spacing w:line="360" w:lineRule="auto"/>
        <w:ind w:firstLine="420" w:firstLineChars="200"/>
        <w:rPr>
          <w:rFonts w:hint="eastAsia" w:ascii="宋体" w:hAnsi="宋体"/>
          <w:szCs w:val="21"/>
        </w:rPr>
      </w:pPr>
      <w:r>
        <w:rPr>
          <w:rFonts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1D6075A9">
      <w:pPr>
        <w:spacing w:line="360" w:lineRule="auto"/>
        <w:ind w:firstLine="420" w:firstLineChars="200"/>
        <w:rPr>
          <w:rFonts w:hint="eastAsia" w:ascii="宋体" w:hAnsi="宋体"/>
          <w:szCs w:val="21"/>
        </w:rPr>
      </w:pPr>
      <w:r>
        <w:rPr>
          <w:rFonts w:ascii="宋体" w:hAnsi="宋体"/>
          <w:szCs w:val="21"/>
        </w:rPr>
        <w:t>A类：</w:t>
      </w:r>
      <w:r>
        <w:rPr>
          <w:rFonts w:hint="eastAsia" w:ascii="宋体" w:hAnsi="宋体"/>
          <w:szCs w:val="21"/>
        </w:rPr>
        <w:t>基本功能试验、起降与停靠性能试验、远程控制功能试验、应急功能试验、数据传输</w:t>
      </w:r>
      <w:r>
        <w:rPr>
          <w:rFonts w:ascii="宋体" w:hAnsi="宋体"/>
          <w:szCs w:val="21"/>
        </w:rPr>
        <w:t>试验</w:t>
      </w:r>
      <w:r>
        <w:rPr>
          <w:rFonts w:hint="eastAsia" w:ascii="宋体" w:hAnsi="宋体"/>
          <w:szCs w:val="21"/>
        </w:rPr>
        <w:t>、自检故障诊断与日志管理试验、</w:t>
      </w:r>
      <w:r>
        <w:rPr>
          <w:rFonts w:ascii="宋体" w:hAnsi="宋体"/>
          <w:szCs w:val="21"/>
        </w:rPr>
        <w:t>信息安全试验</w:t>
      </w:r>
      <w:r>
        <w:rPr>
          <w:rFonts w:hint="eastAsia" w:ascii="宋体" w:hAnsi="宋体"/>
          <w:szCs w:val="21"/>
        </w:rPr>
        <w:t>、</w:t>
      </w:r>
      <w:r>
        <w:rPr>
          <w:rFonts w:ascii="宋体" w:hAnsi="宋体"/>
          <w:szCs w:val="21"/>
        </w:rPr>
        <w:t>电气安全试验</w:t>
      </w:r>
      <w:r>
        <w:rPr>
          <w:rFonts w:hint="eastAsia" w:ascii="宋体" w:hAnsi="宋体"/>
          <w:szCs w:val="21"/>
        </w:rPr>
        <w:t>、</w:t>
      </w:r>
      <w:r>
        <w:rPr>
          <w:rFonts w:ascii="宋体" w:hAnsi="宋体"/>
          <w:szCs w:val="21"/>
        </w:rPr>
        <w:t>电磁兼容试验；</w:t>
      </w:r>
    </w:p>
    <w:p w14:paraId="188E9882">
      <w:pPr>
        <w:spacing w:line="360" w:lineRule="auto"/>
        <w:ind w:firstLine="420" w:firstLineChars="200"/>
        <w:rPr>
          <w:rFonts w:hint="eastAsia" w:ascii="宋体" w:hAnsi="宋体"/>
          <w:szCs w:val="21"/>
        </w:rPr>
      </w:pPr>
      <w:r>
        <w:rPr>
          <w:rFonts w:ascii="宋体" w:hAnsi="宋体"/>
          <w:szCs w:val="21"/>
        </w:rPr>
        <w:t>B类：</w:t>
      </w:r>
      <w:r>
        <w:rPr>
          <w:rFonts w:hint="eastAsia" w:ascii="宋体" w:hAnsi="宋体"/>
          <w:szCs w:val="21"/>
        </w:rPr>
        <w:t>环境适应性试验、自动充电及充电保护试验、备用电源功能试验、防护性能试验、机械性能</w:t>
      </w:r>
      <w:r>
        <w:rPr>
          <w:rFonts w:hint="eastAsia"/>
          <w:szCs w:val="21"/>
        </w:rPr>
        <w:t>、水浸与防盗报警功能试验</w:t>
      </w:r>
      <w:r>
        <w:rPr>
          <w:rFonts w:hint="eastAsia" w:ascii="宋体" w:hAnsi="宋体"/>
          <w:szCs w:val="21"/>
        </w:rPr>
        <w:t>、</w:t>
      </w:r>
      <w:r>
        <w:rPr>
          <w:rFonts w:ascii="宋体" w:hAnsi="宋体"/>
          <w:szCs w:val="21"/>
        </w:rPr>
        <w:t>无线通信性能试验；</w:t>
      </w:r>
    </w:p>
    <w:p w14:paraId="317D6AF9">
      <w:pPr>
        <w:pStyle w:val="42"/>
        <w:spacing w:line="360" w:lineRule="auto"/>
        <w:ind w:firstLine="420"/>
        <w:rPr>
          <w:rFonts w:ascii="Times New Roman"/>
          <w:szCs w:val="21"/>
        </w:rPr>
      </w:pPr>
      <w:r>
        <w:rPr>
          <w:rFonts w:ascii="Times New Roman"/>
          <w:szCs w:val="21"/>
        </w:rPr>
        <w:t>C类：</w:t>
      </w:r>
      <w:r>
        <w:rPr>
          <w:rFonts w:hint="eastAsia" w:ascii="Times New Roman"/>
          <w:szCs w:val="21"/>
        </w:rPr>
        <w:t>外观结构检查试验</w:t>
      </w:r>
      <w:r>
        <w:rPr>
          <w:rFonts w:ascii="Times New Roman"/>
          <w:szCs w:val="21"/>
        </w:rPr>
        <w:t>。</w:t>
      </w:r>
    </w:p>
    <w:p w14:paraId="337DB1B1">
      <w:pPr>
        <w:pStyle w:val="3"/>
        <w:spacing w:before="0" w:after="0" w:line="360" w:lineRule="auto"/>
        <w:rPr>
          <w:rFonts w:hint="eastAsia" w:ascii="黑体" w:hAnsi="黑体" w:eastAsia="黑体"/>
          <w:b w:val="0"/>
          <w:bCs/>
          <w:szCs w:val="21"/>
        </w:rPr>
      </w:pPr>
      <w:bookmarkStart w:id="231" w:name="_Toc4683"/>
      <w:bookmarkStart w:id="232" w:name="_Toc2253"/>
      <w:bookmarkStart w:id="233" w:name="_Toc19186"/>
      <w:bookmarkStart w:id="234" w:name="_Toc229215791"/>
      <w:bookmarkStart w:id="235" w:name="_Toc29752"/>
      <w:bookmarkStart w:id="236" w:name="_Toc4770"/>
      <w:bookmarkStart w:id="237" w:name="_Toc23674"/>
      <w:bookmarkStart w:id="238" w:name="_Toc16604"/>
      <w:bookmarkStart w:id="239" w:name="_Toc8245"/>
      <w:bookmarkStart w:id="240" w:name="_Toc6738"/>
      <w:bookmarkStart w:id="241" w:name="_Toc24481"/>
      <w:bookmarkStart w:id="242" w:name="_Toc229213787"/>
      <w:bookmarkStart w:id="243" w:name="_Toc168869430"/>
      <w:bookmarkStart w:id="244" w:name="_Toc18244"/>
      <w:bookmarkStart w:id="245" w:name="_Toc11136"/>
      <w:r>
        <w:rPr>
          <w:rFonts w:ascii="黑体" w:hAnsi="黑体" w:eastAsia="黑体"/>
          <w:b w:val="0"/>
          <w:bCs/>
          <w:szCs w:val="21"/>
        </w:rPr>
        <w:t>7.4 到货</w:t>
      </w:r>
      <w:bookmarkEnd w:id="231"/>
      <w:r>
        <w:rPr>
          <w:rFonts w:ascii="黑体" w:hAnsi="黑体" w:eastAsia="黑体"/>
          <w:b w:val="0"/>
          <w:bCs/>
          <w:szCs w:val="21"/>
        </w:rPr>
        <w:t>抽检</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816A7F7">
      <w:pPr>
        <w:pStyle w:val="16"/>
        <w:spacing w:line="360" w:lineRule="auto"/>
        <w:ind w:firstLineChars="200"/>
        <w:rPr>
          <w:szCs w:val="21"/>
        </w:rPr>
      </w:pPr>
      <w:r>
        <w:rPr>
          <w:szCs w:val="21"/>
        </w:rPr>
        <w:t>由运行单位组织开展，在供货阶段，对供应商送达指定地点的货物进行抽样检测，通过后方可收货。</w:t>
      </w:r>
    </w:p>
    <w:p w14:paraId="1836B8AD">
      <w:pPr>
        <w:pStyle w:val="3"/>
        <w:spacing w:before="0" w:after="0" w:line="360" w:lineRule="auto"/>
        <w:rPr>
          <w:rFonts w:hint="eastAsia" w:ascii="黑体" w:hAnsi="黑体" w:eastAsia="黑体"/>
          <w:b w:val="0"/>
          <w:bCs/>
          <w:szCs w:val="21"/>
        </w:rPr>
      </w:pPr>
      <w:bookmarkStart w:id="246" w:name="_Toc168869431"/>
      <w:bookmarkStart w:id="247" w:name="_Toc18178"/>
      <w:bookmarkStart w:id="248" w:name="_Toc4321"/>
      <w:bookmarkStart w:id="249" w:name="_Toc12145"/>
      <w:bookmarkStart w:id="250" w:name="_Toc5829"/>
      <w:bookmarkStart w:id="251" w:name="_Toc4461"/>
      <w:bookmarkStart w:id="252" w:name="_Toc3177"/>
      <w:bookmarkStart w:id="253" w:name="_Toc229215792"/>
      <w:bookmarkStart w:id="254" w:name="_Toc17647"/>
      <w:bookmarkStart w:id="255" w:name="_Toc14460"/>
      <w:bookmarkStart w:id="256" w:name="_Toc5925"/>
      <w:bookmarkStart w:id="257" w:name="_Toc19502"/>
      <w:bookmarkStart w:id="258" w:name="_Toc23681"/>
      <w:bookmarkStart w:id="259" w:name="_Toc229213788"/>
      <w:bookmarkStart w:id="260" w:name="_Toc3007"/>
      <w:r>
        <w:rPr>
          <w:rFonts w:ascii="黑体" w:hAnsi="黑体" w:eastAsia="黑体"/>
          <w:b w:val="0"/>
          <w:bCs/>
          <w:szCs w:val="21"/>
        </w:rPr>
        <w:t>7.5 交接试验</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65787C3">
      <w:pPr>
        <w:pStyle w:val="16"/>
        <w:spacing w:line="360" w:lineRule="auto"/>
        <w:rPr>
          <w:szCs w:val="21"/>
        </w:rPr>
      </w:pPr>
      <w:bookmarkStart w:id="261" w:name="_Toc8534"/>
      <w:r>
        <w:rPr>
          <w:szCs w:val="21"/>
        </w:rPr>
        <w:t>由运行单位组织开展，在设备交接验收阶段对到货设备逐套开展检测，合格后方可投运。</w:t>
      </w:r>
      <w:bookmarkEnd w:id="261"/>
    </w:p>
    <w:p w14:paraId="66FFFF2E">
      <w:pPr>
        <w:spacing w:line="480" w:lineRule="auto"/>
        <w:outlineLvl w:val="0"/>
        <w:rPr>
          <w:rFonts w:eastAsia="黑体"/>
          <w:b/>
          <w:bCs/>
          <w:szCs w:val="21"/>
        </w:rPr>
      </w:pPr>
      <w:bookmarkStart w:id="262" w:name="_Toc229215793"/>
      <w:r>
        <w:rPr>
          <w:rFonts w:eastAsia="黑体"/>
          <w:b/>
          <w:bCs/>
          <w:szCs w:val="21"/>
        </w:rPr>
        <w:t>8 技术联络、技术培训及售后服务</w:t>
      </w:r>
      <w:bookmarkEnd w:id="112"/>
      <w:bookmarkEnd w:id="113"/>
      <w:bookmarkEnd w:id="114"/>
      <w:bookmarkEnd w:id="262"/>
    </w:p>
    <w:p w14:paraId="05ED8286">
      <w:pPr>
        <w:pStyle w:val="3"/>
        <w:spacing w:before="0" w:after="0" w:line="360" w:lineRule="auto"/>
        <w:rPr>
          <w:rFonts w:ascii="Times New Roman" w:hAnsi="Times New Roman" w:eastAsia="黑体"/>
          <w:b w:val="0"/>
          <w:bCs/>
          <w:szCs w:val="21"/>
        </w:rPr>
      </w:pPr>
      <w:bookmarkStart w:id="263" w:name="_Toc2212"/>
      <w:bookmarkStart w:id="264" w:name="_Toc229215794"/>
      <w:bookmarkStart w:id="265" w:name="_Toc11986"/>
      <w:bookmarkStart w:id="266" w:name="_Toc76025499"/>
      <w:r>
        <w:rPr>
          <w:rFonts w:hint="eastAsia" w:ascii="Times New Roman" w:hAnsi="Times New Roman" w:eastAsia="黑体"/>
          <w:b w:val="0"/>
          <w:bCs/>
          <w:szCs w:val="21"/>
        </w:rPr>
        <w:t>8.1 技术培训</w:t>
      </w:r>
      <w:bookmarkEnd w:id="263"/>
      <w:bookmarkEnd w:id="264"/>
      <w:bookmarkEnd w:id="265"/>
      <w:bookmarkEnd w:id="266"/>
    </w:p>
    <w:p w14:paraId="03B4F6FF">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50743D79">
      <w:pPr>
        <w:spacing w:line="360" w:lineRule="auto"/>
        <w:ind w:firstLine="420" w:firstLineChars="200"/>
        <w:rPr>
          <w:szCs w:val="21"/>
        </w:rPr>
      </w:pPr>
      <w:r>
        <w:rPr>
          <w:rFonts w:hint="eastAsia"/>
          <w:szCs w:val="21"/>
        </w:rPr>
        <w:t>8.1.2 投标方提供培训应分为工厂培训和现场培训两种；</w:t>
      </w:r>
    </w:p>
    <w:p w14:paraId="16672493">
      <w:pPr>
        <w:spacing w:line="360" w:lineRule="auto"/>
        <w:ind w:firstLine="420" w:firstLineChars="200"/>
        <w:rPr>
          <w:szCs w:val="21"/>
        </w:rPr>
      </w:pPr>
      <w:r>
        <w:rPr>
          <w:rFonts w:hint="eastAsia"/>
          <w:szCs w:val="21"/>
        </w:rPr>
        <w:t>8.1.3 投标方提供培训教师、培训安排、培训教材及培训设备；</w:t>
      </w:r>
    </w:p>
    <w:p w14:paraId="0DF2D82C">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385BCF60">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352F62FA">
      <w:pPr>
        <w:spacing w:line="360" w:lineRule="auto"/>
        <w:ind w:firstLine="420" w:firstLineChars="200"/>
        <w:rPr>
          <w:szCs w:val="21"/>
        </w:rPr>
      </w:pPr>
      <w:r>
        <w:rPr>
          <w:rFonts w:hint="eastAsia"/>
          <w:szCs w:val="21"/>
        </w:rPr>
        <w:t>8.1.6培训人员每次不少3人。</w:t>
      </w:r>
    </w:p>
    <w:p w14:paraId="75F4E722">
      <w:pPr>
        <w:pStyle w:val="3"/>
        <w:spacing w:before="0" w:after="0" w:line="360" w:lineRule="auto"/>
        <w:rPr>
          <w:rFonts w:ascii="Times New Roman" w:hAnsi="Times New Roman" w:eastAsia="黑体"/>
          <w:b w:val="0"/>
          <w:bCs/>
          <w:szCs w:val="21"/>
        </w:rPr>
      </w:pPr>
      <w:bookmarkStart w:id="267" w:name="_Toc23280"/>
      <w:bookmarkStart w:id="268" w:name="_Toc76025500"/>
      <w:bookmarkStart w:id="269" w:name="_Toc16410"/>
      <w:bookmarkStart w:id="270" w:name="_Toc229215795"/>
      <w:r>
        <w:rPr>
          <w:rFonts w:hint="eastAsia" w:ascii="Times New Roman" w:hAnsi="Times New Roman" w:eastAsia="黑体"/>
          <w:b w:val="0"/>
          <w:bCs/>
          <w:szCs w:val="21"/>
        </w:rPr>
        <w:t>8.2 现场及远程技术服务</w:t>
      </w:r>
      <w:bookmarkEnd w:id="267"/>
      <w:bookmarkEnd w:id="268"/>
      <w:bookmarkEnd w:id="269"/>
      <w:bookmarkEnd w:id="270"/>
    </w:p>
    <w:p w14:paraId="4F540D25">
      <w:pPr>
        <w:spacing w:line="360" w:lineRule="auto"/>
        <w:ind w:firstLine="420" w:firstLineChars="200"/>
        <w:rPr>
          <w:szCs w:val="21"/>
        </w:rPr>
      </w:pPr>
      <w:r>
        <w:rPr>
          <w:rFonts w:hint="eastAsia"/>
          <w:szCs w:val="21"/>
        </w:rPr>
        <w:t>8.2.1投标方派出的工程师，在设备的安装接线、调试和测试期间，应负责指导。</w:t>
      </w:r>
    </w:p>
    <w:p w14:paraId="66891FC7">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3594FF3E">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3010C138">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0DD15711">
      <w:pPr>
        <w:pStyle w:val="3"/>
        <w:spacing w:before="0" w:after="0" w:line="360" w:lineRule="auto"/>
        <w:rPr>
          <w:rFonts w:ascii="Times New Roman" w:hAnsi="Times New Roman" w:eastAsia="黑体"/>
          <w:b w:val="0"/>
          <w:bCs/>
          <w:szCs w:val="21"/>
        </w:rPr>
      </w:pPr>
      <w:bookmarkStart w:id="271" w:name="_Toc76025501"/>
      <w:bookmarkStart w:id="272" w:name="_Toc229215796"/>
      <w:bookmarkStart w:id="273" w:name="_Toc3146"/>
      <w:bookmarkStart w:id="274" w:name="_Toc26710"/>
      <w:r>
        <w:rPr>
          <w:rFonts w:ascii="Times New Roman" w:hAnsi="Times New Roman" w:eastAsia="黑体"/>
          <w:b w:val="0"/>
          <w:bCs/>
          <w:szCs w:val="21"/>
        </w:rPr>
        <w:t xml:space="preserve">8.3 </w:t>
      </w:r>
      <w:r>
        <w:rPr>
          <w:rFonts w:hint="eastAsia" w:ascii="Times New Roman" w:hAnsi="Times New Roman" w:eastAsia="黑体"/>
          <w:b w:val="0"/>
          <w:bCs/>
          <w:szCs w:val="21"/>
        </w:rPr>
        <w:t>售后服务</w:t>
      </w:r>
      <w:bookmarkEnd w:id="271"/>
      <w:bookmarkEnd w:id="272"/>
      <w:bookmarkEnd w:id="273"/>
      <w:bookmarkEnd w:id="274"/>
    </w:p>
    <w:p w14:paraId="3305D2DC">
      <w:pPr>
        <w:spacing w:line="360" w:lineRule="auto"/>
        <w:ind w:firstLine="420" w:firstLineChars="200"/>
        <w:rPr>
          <w:szCs w:val="21"/>
        </w:rPr>
      </w:pPr>
      <w:r>
        <w:rPr>
          <w:rFonts w:hint="eastAsia"/>
          <w:szCs w:val="21"/>
        </w:rPr>
        <w:t>8.3.1设备的质保期为自对账单全部设备到货验收合格并移交之日起不短于正常运行12个月内为质保期（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017717CB">
      <w:pPr>
        <w:spacing w:line="360" w:lineRule="auto"/>
        <w:ind w:firstLine="420" w:firstLineChars="200"/>
        <w:rPr>
          <w:szCs w:val="21"/>
        </w:rPr>
      </w:pPr>
      <w:r>
        <w:rPr>
          <w:rFonts w:hint="eastAsia"/>
          <w:szCs w:val="21"/>
        </w:rPr>
        <w:t>8.3.2在接到招标方通知后，投标方虽努力改进，但仍不满足相关要求，招标方可处理或更换这些设备，由此引起的一切费用由投标方承担。</w:t>
      </w:r>
    </w:p>
    <w:p w14:paraId="1CC163C7">
      <w:pPr>
        <w:spacing w:line="360" w:lineRule="auto"/>
        <w:ind w:firstLine="420" w:firstLineChars="200"/>
        <w:rPr>
          <w:szCs w:val="21"/>
        </w:rPr>
      </w:pPr>
      <w:r>
        <w:rPr>
          <w:rFonts w:hint="eastAsia"/>
          <w:szCs w:val="21"/>
        </w:rPr>
        <w:t>8.3.</w:t>
      </w:r>
      <w:r>
        <w:rPr>
          <w:rFonts w:hint="eastAsia"/>
          <w:szCs w:val="21"/>
          <w:lang w:val="en-US" w:eastAsia="zh-CN"/>
        </w:rPr>
        <w:t>3</w:t>
      </w:r>
      <w:r>
        <w:rPr>
          <w:rFonts w:hint="eastAsia"/>
          <w:szCs w:val="21"/>
        </w:rPr>
        <w:t xml:space="preserve"> 投标单位应提高售后处理服务水平和质量，质保期内在接到使用单位报障后，应在15日内处理完毕，确保使用单位策略按时完成。</w:t>
      </w:r>
    </w:p>
    <w:p w14:paraId="421D8F20">
      <w:pPr>
        <w:spacing w:line="480" w:lineRule="auto"/>
        <w:outlineLvl w:val="0"/>
        <w:rPr>
          <w:rFonts w:eastAsia="黑体"/>
          <w:b/>
          <w:bCs/>
          <w:szCs w:val="21"/>
        </w:rPr>
      </w:pPr>
      <w:bookmarkStart w:id="275" w:name="_Toc20285"/>
      <w:bookmarkStart w:id="276" w:name="_Toc347154882"/>
      <w:bookmarkStart w:id="277" w:name="_Toc76025502"/>
      <w:bookmarkStart w:id="278" w:name="_Toc356999080"/>
      <w:bookmarkStart w:id="279" w:name="_Toc229215797"/>
      <w:bookmarkStart w:id="280" w:name="_Toc28748"/>
      <w:bookmarkStart w:id="281" w:name="_Toc265313600"/>
      <w:r>
        <w:rPr>
          <w:rFonts w:eastAsia="黑体"/>
          <w:b/>
          <w:bCs/>
          <w:szCs w:val="21"/>
        </w:rPr>
        <w:t>9 标志、包装、运输、贮存</w:t>
      </w:r>
      <w:bookmarkEnd w:id="275"/>
      <w:bookmarkEnd w:id="276"/>
      <w:bookmarkEnd w:id="277"/>
      <w:bookmarkEnd w:id="278"/>
      <w:bookmarkEnd w:id="279"/>
      <w:bookmarkEnd w:id="280"/>
    </w:p>
    <w:bookmarkEnd w:id="281"/>
    <w:p w14:paraId="0308A38F">
      <w:pPr>
        <w:pStyle w:val="3"/>
        <w:keepNext w:val="0"/>
        <w:tabs>
          <w:tab w:val="left" w:pos="576"/>
        </w:tabs>
        <w:adjustRightInd w:val="0"/>
        <w:snapToGrid w:val="0"/>
        <w:spacing w:before="0" w:after="0" w:line="360" w:lineRule="auto"/>
        <w:rPr>
          <w:rFonts w:ascii="Times New Roman" w:hAnsi="Times New Roman"/>
          <w:szCs w:val="21"/>
        </w:rPr>
      </w:pPr>
      <w:bookmarkStart w:id="282" w:name="_Toc282993364"/>
      <w:bookmarkStart w:id="283" w:name="_Toc22883"/>
      <w:bookmarkStart w:id="284" w:name="_Toc66780580"/>
      <w:bookmarkStart w:id="285" w:name="_Toc276492436"/>
      <w:bookmarkStart w:id="286" w:name="_Toc229215798"/>
      <w:bookmarkStart w:id="287" w:name="_Toc20607"/>
      <w:bookmarkStart w:id="288" w:name="_Toc322681878"/>
      <w:bookmarkStart w:id="289" w:name="_Toc76025503"/>
      <w:bookmarkStart w:id="290" w:name="_Toc276301528"/>
      <w:bookmarkStart w:id="291" w:name="_Toc276490918"/>
      <w:bookmarkStart w:id="292" w:name="_Toc441508857"/>
      <w:bookmarkStart w:id="293" w:name="_Toc387609309"/>
      <w:bookmarkStart w:id="294" w:name="_Toc279695209"/>
      <w:bookmarkStart w:id="295" w:name="_Toc282433760"/>
      <w:r>
        <w:rPr>
          <w:rFonts w:ascii="Times New Roman" w:hAnsi="Times New Roman"/>
          <w:szCs w:val="21"/>
        </w:rPr>
        <w:t xml:space="preserve">9.1 </w:t>
      </w:r>
      <w:r>
        <w:rPr>
          <w:rFonts w:ascii="黑体" w:hAnsi="黑体" w:eastAsia="黑体"/>
          <w:szCs w:val="21"/>
        </w:rPr>
        <w:t>包装</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D774BC2">
      <w:pPr>
        <w:adjustRightInd w:val="0"/>
        <w:snapToGrid w:val="0"/>
        <w:spacing w:line="360" w:lineRule="auto"/>
        <w:ind w:firstLine="420" w:firstLineChars="200"/>
        <w:rPr>
          <w:szCs w:val="21"/>
        </w:rPr>
      </w:pPr>
      <w:bookmarkStart w:id="296" w:name="_Toc276301529"/>
      <w:bookmarkStart w:id="297" w:name="_Toc276490919"/>
      <w:bookmarkStart w:id="298" w:name="_Toc276492437"/>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64A25520">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42A8A2F0">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5A7FA3C2">
      <w:pPr>
        <w:adjustRightInd w:val="0"/>
        <w:snapToGrid w:val="0"/>
        <w:spacing w:line="360" w:lineRule="auto"/>
        <w:ind w:firstLine="630" w:firstLineChars="300"/>
        <w:rPr>
          <w:szCs w:val="21"/>
        </w:rPr>
      </w:pPr>
      <w:r>
        <w:rPr>
          <w:rFonts w:hint="eastAsia"/>
          <w:szCs w:val="21"/>
        </w:rPr>
        <w:t>a.合同号</w:t>
      </w:r>
      <w:r>
        <w:rPr>
          <w:szCs w:val="21"/>
        </w:rPr>
        <w:t>；</w:t>
      </w:r>
    </w:p>
    <w:p w14:paraId="6DBA29C2">
      <w:pPr>
        <w:adjustRightInd w:val="0"/>
        <w:snapToGrid w:val="0"/>
        <w:spacing w:line="360" w:lineRule="auto"/>
        <w:ind w:firstLine="630" w:firstLineChars="300"/>
        <w:rPr>
          <w:szCs w:val="21"/>
        </w:rPr>
      </w:pPr>
      <w:r>
        <w:rPr>
          <w:rFonts w:hint="eastAsia"/>
          <w:szCs w:val="21"/>
        </w:rPr>
        <w:t>d.收货人及代码</w:t>
      </w:r>
      <w:r>
        <w:rPr>
          <w:szCs w:val="21"/>
        </w:rPr>
        <w:t>；</w:t>
      </w:r>
    </w:p>
    <w:p w14:paraId="19E0E0FA">
      <w:pPr>
        <w:adjustRightInd w:val="0"/>
        <w:snapToGrid w:val="0"/>
        <w:spacing w:line="360" w:lineRule="auto"/>
        <w:ind w:firstLine="630" w:firstLineChars="300"/>
        <w:rPr>
          <w:szCs w:val="21"/>
        </w:rPr>
      </w:pPr>
      <w:r>
        <w:rPr>
          <w:rFonts w:hint="eastAsia"/>
          <w:szCs w:val="21"/>
        </w:rPr>
        <w:t>e.设备名称和项目号</w:t>
      </w:r>
      <w:r>
        <w:rPr>
          <w:szCs w:val="21"/>
        </w:rPr>
        <w:t>；</w:t>
      </w:r>
    </w:p>
    <w:p w14:paraId="6323A711">
      <w:pPr>
        <w:adjustRightInd w:val="0"/>
        <w:snapToGrid w:val="0"/>
        <w:spacing w:line="360" w:lineRule="auto"/>
        <w:ind w:firstLine="630" w:firstLineChars="300"/>
        <w:rPr>
          <w:szCs w:val="21"/>
        </w:rPr>
      </w:pPr>
      <w:r>
        <w:rPr>
          <w:rFonts w:hint="eastAsia"/>
          <w:szCs w:val="21"/>
        </w:rPr>
        <w:t>f.箱号</w:t>
      </w:r>
      <w:r>
        <w:rPr>
          <w:szCs w:val="21"/>
        </w:rPr>
        <w:t>；</w:t>
      </w:r>
    </w:p>
    <w:p w14:paraId="69CD259E">
      <w:pPr>
        <w:adjustRightInd w:val="0"/>
        <w:snapToGrid w:val="0"/>
        <w:spacing w:line="360" w:lineRule="auto"/>
        <w:ind w:firstLine="630" w:firstLineChars="300"/>
        <w:rPr>
          <w:szCs w:val="21"/>
        </w:rPr>
      </w:pPr>
      <w:r>
        <w:rPr>
          <w:rFonts w:hint="eastAsia"/>
          <w:szCs w:val="21"/>
        </w:rPr>
        <w:t>g.毛重与净重</w:t>
      </w:r>
      <w:r>
        <w:rPr>
          <w:szCs w:val="21"/>
        </w:rPr>
        <w:t>；</w:t>
      </w:r>
    </w:p>
    <w:p w14:paraId="7E29148F">
      <w:pPr>
        <w:adjustRightInd w:val="0"/>
        <w:snapToGrid w:val="0"/>
        <w:spacing w:line="360" w:lineRule="auto"/>
        <w:ind w:firstLine="630" w:firstLineChars="300"/>
        <w:rPr>
          <w:szCs w:val="21"/>
        </w:rPr>
      </w:pPr>
      <w:r>
        <w:rPr>
          <w:rFonts w:hint="eastAsia"/>
          <w:szCs w:val="21"/>
        </w:rPr>
        <w:t>h.外形尺寸</w:t>
      </w:r>
      <w:r>
        <w:rPr>
          <w:szCs w:val="21"/>
        </w:rPr>
        <w:t>；</w:t>
      </w:r>
    </w:p>
    <w:p w14:paraId="09069CF3">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5DBFD870">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23DF2970">
      <w:pPr>
        <w:adjustRightInd w:val="0"/>
        <w:snapToGrid w:val="0"/>
        <w:spacing w:line="360" w:lineRule="auto"/>
        <w:ind w:firstLine="630" w:firstLineChars="300"/>
        <w:rPr>
          <w:szCs w:val="21"/>
        </w:rPr>
      </w:pPr>
      <w:r>
        <w:rPr>
          <w:rFonts w:hint="eastAsia"/>
          <w:szCs w:val="21"/>
        </w:rPr>
        <w:t>a.合同号</w:t>
      </w:r>
      <w:r>
        <w:rPr>
          <w:szCs w:val="21"/>
        </w:rPr>
        <w:t>；</w:t>
      </w:r>
    </w:p>
    <w:p w14:paraId="434584FB">
      <w:pPr>
        <w:adjustRightInd w:val="0"/>
        <w:snapToGrid w:val="0"/>
        <w:spacing w:line="360" w:lineRule="auto"/>
        <w:ind w:firstLine="630" w:firstLineChars="300"/>
        <w:rPr>
          <w:szCs w:val="21"/>
        </w:rPr>
      </w:pPr>
      <w:r>
        <w:rPr>
          <w:rFonts w:hint="eastAsia"/>
          <w:szCs w:val="21"/>
        </w:rPr>
        <w:t>b.收货人</w:t>
      </w:r>
      <w:r>
        <w:rPr>
          <w:szCs w:val="21"/>
        </w:rPr>
        <w:t>；</w:t>
      </w:r>
    </w:p>
    <w:p w14:paraId="5D0B5C1C">
      <w:pPr>
        <w:adjustRightInd w:val="0"/>
        <w:snapToGrid w:val="0"/>
        <w:spacing w:line="360" w:lineRule="auto"/>
        <w:ind w:firstLine="630" w:firstLineChars="300"/>
        <w:rPr>
          <w:szCs w:val="21"/>
        </w:rPr>
      </w:pPr>
      <w:r>
        <w:rPr>
          <w:rFonts w:hint="eastAsia"/>
          <w:szCs w:val="21"/>
        </w:rPr>
        <w:t>c.目的地</w:t>
      </w:r>
      <w:r>
        <w:rPr>
          <w:szCs w:val="21"/>
        </w:rPr>
        <w:t>；</w:t>
      </w:r>
    </w:p>
    <w:p w14:paraId="17D99097">
      <w:pPr>
        <w:adjustRightInd w:val="0"/>
        <w:snapToGrid w:val="0"/>
        <w:spacing w:line="360" w:lineRule="auto"/>
        <w:ind w:firstLine="630" w:firstLineChars="300"/>
        <w:rPr>
          <w:szCs w:val="21"/>
        </w:rPr>
      </w:pPr>
      <w:r>
        <w:rPr>
          <w:rFonts w:hint="eastAsia"/>
          <w:szCs w:val="21"/>
        </w:rPr>
        <w:t>d.毛重</w:t>
      </w:r>
      <w:r>
        <w:rPr>
          <w:szCs w:val="21"/>
        </w:rPr>
        <w:t>；</w:t>
      </w:r>
    </w:p>
    <w:p w14:paraId="108CB259">
      <w:pPr>
        <w:adjustRightInd w:val="0"/>
        <w:snapToGrid w:val="0"/>
        <w:spacing w:line="360" w:lineRule="auto"/>
        <w:ind w:firstLine="630" w:firstLineChars="300"/>
        <w:rPr>
          <w:szCs w:val="21"/>
        </w:rPr>
      </w:pPr>
      <w:r>
        <w:rPr>
          <w:rFonts w:hint="eastAsia"/>
          <w:szCs w:val="21"/>
        </w:rPr>
        <w:t>e.箱号。</w:t>
      </w:r>
    </w:p>
    <w:p w14:paraId="00A2AA5F">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7B6EAE2A">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601C6F2D">
      <w:pPr>
        <w:adjustRightInd w:val="0"/>
        <w:snapToGrid w:val="0"/>
        <w:spacing w:line="360" w:lineRule="auto"/>
        <w:ind w:firstLine="630" w:firstLineChars="300"/>
        <w:rPr>
          <w:szCs w:val="21"/>
        </w:rPr>
      </w:pPr>
      <w:r>
        <w:rPr>
          <w:rFonts w:hint="eastAsia"/>
          <w:szCs w:val="21"/>
        </w:rPr>
        <w:t>a.设备名称</w:t>
      </w:r>
      <w:r>
        <w:rPr>
          <w:szCs w:val="21"/>
        </w:rPr>
        <w:t>；</w:t>
      </w:r>
    </w:p>
    <w:p w14:paraId="3DE208B5">
      <w:pPr>
        <w:adjustRightInd w:val="0"/>
        <w:snapToGrid w:val="0"/>
        <w:spacing w:line="360" w:lineRule="auto"/>
        <w:ind w:firstLine="630" w:firstLineChars="300"/>
        <w:rPr>
          <w:szCs w:val="21"/>
        </w:rPr>
      </w:pPr>
      <w:r>
        <w:rPr>
          <w:rFonts w:hint="eastAsia"/>
          <w:szCs w:val="21"/>
        </w:rPr>
        <w:t>b.件数、件号、重量</w:t>
      </w:r>
      <w:r>
        <w:rPr>
          <w:szCs w:val="21"/>
        </w:rPr>
        <w:t>；</w:t>
      </w:r>
    </w:p>
    <w:p w14:paraId="2374EF28">
      <w:pPr>
        <w:adjustRightInd w:val="0"/>
        <w:snapToGrid w:val="0"/>
        <w:spacing w:line="360" w:lineRule="auto"/>
        <w:ind w:firstLine="630" w:firstLineChars="300"/>
        <w:rPr>
          <w:szCs w:val="21"/>
        </w:rPr>
      </w:pPr>
      <w:r>
        <w:rPr>
          <w:rFonts w:hint="eastAsia"/>
          <w:szCs w:val="21"/>
        </w:rPr>
        <w:t>c.合同号</w:t>
      </w:r>
      <w:r>
        <w:rPr>
          <w:szCs w:val="21"/>
        </w:rPr>
        <w:t>；</w:t>
      </w:r>
    </w:p>
    <w:p w14:paraId="58079E7B">
      <w:pPr>
        <w:adjustRightInd w:val="0"/>
        <w:snapToGrid w:val="0"/>
        <w:spacing w:line="360" w:lineRule="auto"/>
        <w:ind w:firstLine="630" w:firstLineChars="300"/>
        <w:rPr>
          <w:szCs w:val="21"/>
        </w:rPr>
      </w:pPr>
      <w:r>
        <w:rPr>
          <w:rFonts w:hint="eastAsia"/>
          <w:szCs w:val="21"/>
        </w:rPr>
        <w:t>d.货运单号</w:t>
      </w:r>
      <w:r>
        <w:rPr>
          <w:szCs w:val="21"/>
        </w:rPr>
        <w:t>；</w:t>
      </w:r>
    </w:p>
    <w:p w14:paraId="3757C36E">
      <w:pPr>
        <w:adjustRightInd w:val="0"/>
        <w:snapToGrid w:val="0"/>
        <w:spacing w:line="360" w:lineRule="auto"/>
        <w:ind w:firstLine="630" w:firstLineChars="300"/>
        <w:rPr>
          <w:szCs w:val="21"/>
        </w:rPr>
      </w:pPr>
      <w:r>
        <w:rPr>
          <w:rFonts w:hint="eastAsia"/>
          <w:szCs w:val="21"/>
        </w:rPr>
        <w:t>f.设备发出日期。</w:t>
      </w:r>
    </w:p>
    <w:p w14:paraId="3CF11845">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083CE99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23D9BCCB">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732C6C0B">
      <w:pPr>
        <w:pStyle w:val="3"/>
        <w:keepNext w:val="0"/>
        <w:numPr>
          <w:ilvl w:val="255"/>
          <w:numId w:val="0"/>
        </w:numPr>
        <w:spacing w:before="0" w:after="0" w:line="360" w:lineRule="auto"/>
        <w:rPr>
          <w:rFonts w:ascii="Times New Roman" w:hAnsi="Times New Roman"/>
          <w:szCs w:val="21"/>
        </w:rPr>
      </w:pPr>
      <w:bookmarkStart w:id="299" w:name="_Toc387609310"/>
      <w:bookmarkStart w:id="300" w:name="_Toc76025504"/>
      <w:bookmarkStart w:id="301" w:name="_Toc9547"/>
      <w:bookmarkStart w:id="302" w:name="_Toc28140"/>
      <w:bookmarkStart w:id="303" w:name="_Toc229215799"/>
      <w:bookmarkStart w:id="304" w:name="_Toc441508858"/>
      <w:bookmarkStart w:id="305" w:name="_Toc322681879"/>
      <w:bookmarkStart w:id="306" w:name="_Toc282433761"/>
      <w:bookmarkStart w:id="307" w:name="_Toc282993365"/>
      <w:bookmarkStart w:id="308" w:name="_Toc279695210"/>
      <w:bookmarkStart w:id="309" w:name="_Toc66780581"/>
      <w:r>
        <w:rPr>
          <w:rFonts w:ascii="Times New Roman" w:hAnsi="Times New Roman"/>
          <w:szCs w:val="21"/>
        </w:rPr>
        <w:t>9.2</w:t>
      </w:r>
      <w:r>
        <w:rPr>
          <w:rFonts w:hint="eastAsia" w:ascii="Times New Roman" w:hAnsi="Times New Roman"/>
          <w:szCs w:val="21"/>
        </w:rPr>
        <w:t xml:space="preserve"> </w:t>
      </w:r>
      <w:r>
        <w:rPr>
          <w:rFonts w:ascii="黑体" w:hAnsi="黑体" w:eastAsia="黑体"/>
          <w:szCs w:val="21"/>
        </w:rPr>
        <w:t>运输</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A39D9F6">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686B5E7F">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7A152DD0">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198B722F">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15A84507">
      <w:pPr>
        <w:adjustRightInd w:val="0"/>
        <w:snapToGrid w:val="0"/>
        <w:spacing w:line="360" w:lineRule="auto"/>
        <w:ind w:firstLine="420" w:firstLineChars="200"/>
        <w:rPr>
          <w:szCs w:val="21"/>
        </w:rPr>
      </w:pPr>
      <w:r>
        <w:rPr>
          <w:rFonts w:hint="eastAsia" w:ascii="宋体" w:hAnsi="宋体" w:cs="宋体"/>
          <w:szCs w:val="21"/>
        </w:rPr>
        <w:t>e.从投标方到用户方指定的目的地的运输由投标方负责。</w:t>
      </w:r>
    </w:p>
    <w:p w14:paraId="736CC9BF">
      <w:pPr>
        <w:pStyle w:val="3"/>
        <w:keepNext w:val="0"/>
        <w:numPr>
          <w:ilvl w:val="255"/>
          <w:numId w:val="0"/>
        </w:numPr>
        <w:spacing w:before="0" w:after="0" w:line="360" w:lineRule="auto"/>
        <w:rPr>
          <w:rFonts w:ascii="Times New Roman" w:hAnsi="Times New Roman"/>
          <w:szCs w:val="21"/>
        </w:rPr>
      </w:pPr>
      <w:bookmarkStart w:id="310" w:name="_Toc276301530"/>
      <w:bookmarkStart w:id="311" w:name="_Toc276490920"/>
      <w:bookmarkStart w:id="312" w:name="_Toc276492438"/>
      <w:bookmarkStart w:id="313" w:name="_Toc76025505"/>
      <w:bookmarkStart w:id="314" w:name="_Toc282993366"/>
      <w:bookmarkStart w:id="315" w:name="_Toc29575"/>
      <w:bookmarkStart w:id="316" w:name="_Toc441508859"/>
      <w:bookmarkStart w:id="317" w:name="_Toc282433762"/>
      <w:bookmarkStart w:id="318" w:name="_Toc387609311"/>
      <w:bookmarkStart w:id="319" w:name="_Toc322681880"/>
      <w:bookmarkStart w:id="320" w:name="_Toc66780582"/>
      <w:bookmarkStart w:id="321" w:name="_Toc19897"/>
      <w:bookmarkStart w:id="322" w:name="_Toc279695211"/>
      <w:bookmarkStart w:id="323" w:name="_Toc229215800"/>
      <w:r>
        <w:rPr>
          <w:rFonts w:ascii="Times New Roman" w:hAnsi="Times New Roman"/>
          <w:szCs w:val="21"/>
        </w:rPr>
        <w:t>9.3</w:t>
      </w:r>
      <w:r>
        <w:rPr>
          <w:rFonts w:hint="eastAsia" w:ascii="Times New Roman" w:hAnsi="Times New Roman"/>
          <w:szCs w:val="21"/>
        </w:rPr>
        <w:t xml:space="preserve"> </w:t>
      </w:r>
      <w:r>
        <w:rPr>
          <w:rFonts w:ascii="黑体" w:hAnsi="黑体" w:eastAsia="黑体"/>
          <w:szCs w:val="21"/>
        </w:rPr>
        <w:t>组装</w:t>
      </w:r>
      <w:bookmarkEnd w:id="310"/>
      <w:bookmarkEnd w:id="311"/>
      <w:bookmarkEnd w:id="312"/>
      <w:r>
        <w:rPr>
          <w:rFonts w:ascii="黑体" w:hAnsi="黑体" w:eastAsia="黑体"/>
          <w:szCs w:val="21"/>
        </w:rPr>
        <w:t>指导</w:t>
      </w:r>
      <w:bookmarkEnd w:id="313"/>
      <w:bookmarkEnd w:id="314"/>
      <w:bookmarkEnd w:id="315"/>
      <w:bookmarkEnd w:id="316"/>
      <w:bookmarkEnd w:id="317"/>
      <w:bookmarkEnd w:id="318"/>
      <w:bookmarkEnd w:id="319"/>
      <w:bookmarkEnd w:id="320"/>
      <w:bookmarkEnd w:id="321"/>
      <w:bookmarkEnd w:id="322"/>
      <w:bookmarkEnd w:id="323"/>
    </w:p>
    <w:p w14:paraId="2F84AB09">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0FA23B7C">
      <w:pPr>
        <w:pStyle w:val="3"/>
        <w:keepNext w:val="0"/>
        <w:numPr>
          <w:ilvl w:val="255"/>
          <w:numId w:val="0"/>
        </w:numPr>
        <w:spacing w:before="0" w:after="0" w:line="360" w:lineRule="auto"/>
        <w:rPr>
          <w:rFonts w:ascii="Times New Roman" w:hAnsi="Times New Roman"/>
          <w:szCs w:val="21"/>
        </w:rPr>
      </w:pPr>
      <w:bookmarkStart w:id="324" w:name="_Toc229215801"/>
      <w:bookmarkStart w:id="325" w:name="_Toc387609312"/>
      <w:bookmarkStart w:id="326" w:name="_Toc282993367"/>
      <w:bookmarkStart w:id="327" w:name="_Toc441508860"/>
      <w:bookmarkStart w:id="328" w:name="_Toc282433763"/>
      <w:bookmarkStart w:id="329" w:name="_Toc322681881"/>
      <w:bookmarkStart w:id="330" w:name="_Toc3697"/>
      <w:bookmarkStart w:id="331" w:name="_Toc16709"/>
      <w:bookmarkStart w:id="332" w:name="_Toc66780583"/>
      <w:bookmarkStart w:id="333" w:name="_Toc76025506"/>
      <w:r>
        <w:rPr>
          <w:rFonts w:ascii="Times New Roman" w:hAnsi="Times New Roman"/>
          <w:szCs w:val="21"/>
        </w:rPr>
        <w:t>9.4</w:t>
      </w:r>
      <w:r>
        <w:rPr>
          <w:rFonts w:hint="eastAsia" w:ascii="Times New Roman" w:hAnsi="Times New Roman"/>
          <w:szCs w:val="21"/>
        </w:rPr>
        <w:t xml:space="preserve"> </w:t>
      </w:r>
      <w:r>
        <w:rPr>
          <w:rFonts w:ascii="黑体" w:hAnsi="黑体" w:eastAsia="黑体"/>
          <w:szCs w:val="21"/>
        </w:rPr>
        <w:t>质量保证</w:t>
      </w:r>
      <w:bookmarkEnd w:id="324"/>
      <w:bookmarkEnd w:id="325"/>
      <w:bookmarkEnd w:id="326"/>
      <w:bookmarkEnd w:id="327"/>
      <w:bookmarkEnd w:id="328"/>
      <w:bookmarkEnd w:id="329"/>
      <w:bookmarkEnd w:id="330"/>
      <w:bookmarkEnd w:id="331"/>
      <w:bookmarkEnd w:id="332"/>
      <w:bookmarkEnd w:id="333"/>
    </w:p>
    <w:p w14:paraId="5DD0B4E6">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2AB8C5E1">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事件，则按承诺时间执行）。质保期内所有零部件发生非人为原因损坏时，投标方负责免费维修或更换。之后如发生产品损坏，投标方应及时为本套系统提供维修部件和服务，并按最近的投标价提供。</w:t>
      </w:r>
    </w:p>
    <w:p w14:paraId="0D8C18EA">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52A48A1F">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0D539B2F">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5B751E55">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37198EED">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6A8CF116">
      <w:pPr>
        <w:pStyle w:val="3"/>
        <w:keepNext w:val="0"/>
        <w:numPr>
          <w:ilvl w:val="255"/>
          <w:numId w:val="0"/>
        </w:numPr>
        <w:spacing w:before="0" w:after="0" w:line="360" w:lineRule="auto"/>
        <w:rPr>
          <w:rFonts w:ascii="Times New Roman" w:hAnsi="Times New Roman"/>
          <w:szCs w:val="21"/>
        </w:rPr>
      </w:pPr>
      <w:bookmarkStart w:id="334" w:name="_Toc229215802"/>
      <w:bookmarkStart w:id="335" w:name="_Toc21661"/>
      <w:bookmarkStart w:id="336" w:name="_Toc23887"/>
      <w:r>
        <w:rPr>
          <w:rFonts w:ascii="Times New Roman" w:hAnsi="Times New Roman"/>
          <w:szCs w:val="21"/>
        </w:rPr>
        <w:t xml:space="preserve">9.5 </w:t>
      </w:r>
      <w:r>
        <w:rPr>
          <w:rFonts w:hint="eastAsia" w:ascii="黑体" w:hAnsi="黑体" w:eastAsia="黑体"/>
          <w:szCs w:val="21"/>
        </w:rPr>
        <w:t>设备验收</w:t>
      </w:r>
      <w:bookmarkEnd w:id="334"/>
      <w:bookmarkEnd w:id="335"/>
      <w:bookmarkEnd w:id="336"/>
    </w:p>
    <w:p w14:paraId="3C09D4C6">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60348C77">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5AFD9795">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4DAD0D9D">
      <w:pPr>
        <w:adjustRightInd w:val="0"/>
        <w:snapToGrid w:val="0"/>
        <w:spacing w:line="360" w:lineRule="auto"/>
        <w:ind w:firstLine="420" w:firstLineChars="200"/>
        <w:rPr>
          <w:szCs w:val="21"/>
        </w:rPr>
      </w:pPr>
      <w:r>
        <w:rPr>
          <w:rFonts w:hint="eastAsia" w:ascii="宋体" w:hAnsi="宋体" w:cs="宋体"/>
          <w:szCs w:val="21"/>
        </w:rPr>
        <w:t>c.验收时若发现设备或附件存在由中标方造成的缺陷或不符合本技术条件要求时，中标方应无条件更换设备或附件。</w:t>
      </w:r>
    </w:p>
    <w:p w14:paraId="02F01BC0"/>
    <w:sectPr>
      <w:footerReference r:id="rId9"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宋体"/>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宋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FB4D4">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4A4911B1">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05114">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6D036173">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8A3C2">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529F04BE">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67B2813D">
        <w:pPr>
          <w:pStyle w:val="36"/>
          <w:jc w:val="center"/>
        </w:pPr>
        <w:r>
          <w:fldChar w:fldCharType="begin"/>
        </w:r>
        <w:r>
          <w:instrText xml:space="preserve">PAGE   \* MERGEFORMAT</w:instrText>
        </w:r>
        <w:r>
          <w:fldChar w:fldCharType="separate"/>
        </w:r>
        <w:r>
          <w:rPr>
            <w:lang w:val="zh-CN"/>
          </w:rPr>
          <w:t>6</w:t>
        </w:r>
        <w:r>
          <w:fldChar w:fldCharType="end"/>
        </w:r>
      </w:p>
    </w:sdtContent>
  </w:sdt>
  <w:p w14:paraId="4614EC02">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554E7">
    <w:pPr>
      <w:pStyle w:val="37"/>
      <w:outlineLvl w:val="8"/>
    </w:pPr>
    <w:r>
      <w:rPr>
        <w:rFonts w:hint="eastAsia"/>
      </w:rPr>
      <w:t>无人机机巢A及相关附件（无人机机巢） （广东、深圳）技术规范书（通用部分）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376E5">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1400C">
    <w:pPr>
      <w:pStyle w:val="37"/>
    </w:pPr>
    <w:r>
      <w:rPr>
        <w:rFonts w:hint="eastAsia"/>
      </w:rPr>
      <w:t>无人机机巢A及相关附件（无人机机巢） （广东、深圳）技术规范书（通用部分）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7">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3">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4">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5">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8">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1">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3">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307737"/>
    <w:multiLevelType w:val="multilevel"/>
    <w:tmpl w:val="58307737"/>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0"/>
  </w:num>
  <w:num w:numId="6">
    <w:abstractNumId w:val="17"/>
  </w:num>
  <w:num w:numId="7">
    <w:abstractNumId w:val="10"/>
  </w:num>
  <w:num w:numId="8">
    <w:abstractNumId w:val="8"/>
  </w:num>
  <w:num w:numId="9">
    <w:abstractNumId w:val="23"/>
  </w:num>
  <w:num w:numId="10">
    <w:abstractNumId w:val="15"/>
  </w:num>
  <w:num w:numId="11">
    <w:abstractNumId w:val="13"/>
  </w:num>
  <w:num w:numId="12">
    <w:abstractNumId w:val="29"/>
  </w:num>
  <w:num w:numId="13">
    <w:abstractNumId w:val="27"/>
  </w:num>
  <w:num w:numId="14">
    <w:abstractNumId w:val="31"/>
  </w:num>
  <w:num w:numId="15">
    <w:abstractNumId w:val="16"/>
  </w:num>
  <w:num w:numId="16">
    <w:abstractNumId w:val="26"/>
  </w:num>
  <w:num w:numId="17">
    <w:abstractNumId w:val="9"/>
  </w:num>
  <w:num w:numId="18">
    <w:abstractNumId w:val="22"/>
  </w:num>
  <w:num w:numId="19">
    <w:abstractNumId w:val="28"/>
  </w:num>
  <w:num w:numId="20">
    <w:abstractNumId w:val="30"/>
  </w:num>
  <w:num w:numId="21">
    <w:abstractNumId w:val="25"/>
  </w:num>
  <w:num w:numId="22">
    <w:abstractNumId w:val="6"/>
  </w:num>
  <w:num w:numId="23">
    <w:abstractNumId w:val="12"/>
  </w:num>
  <w:num w:numId="24">
    <w:abstractNumId w:val="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
  </w:num>
  <w:num w:numId="31">
    <w:abstractNumId w:val="5"/>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4A53"/>
    <w:rsid w:val="00025290"/>
    <w:rsid w:val="000263F3"/>
    <w:rsid w:val="00030211"/>
    <w:rsid w:val="00036675"/>
    <w:rsid w:val="000406CD"/>
    <w:rsid w:val="000454E9"/>
    <w:rsid w:val="0005317E"/>
    <w:rsid w:val="00062943"/>
    <w:rsid w:val="00065403"/>
    <w:rsid w:val="0006624D"/>
    <w:rsid w:val="0007012F"/>
    <w:rsid w:val="00073D69"/>
    <w:rsid w:val="00075737"/>
    <w:rsid w:val="00075B71"/>
    <w:rsid w:val="0007661F"/>
    <w:rsid w:val="00083BA3"/>
    <w:rsid w:val="00085DFE"/>
    <w:rsid w:val="00090CC6"/>
    <w:rsid w:val="00091372"/>
    <w:rsid w:val="0009630E"/>
    <w:rsid w:val="000B0DA2"/>
    <w:rsid w:val="000B3B04"/>
    <w:rsid w:val="000C7FF6"/>
    <w:rsid w:val="000D07D9"/>
    <w:rsid w:val="000D494A"/>
    <w:rsid w:val="000E0721"/>
    <w:rsid w:val="000E0F43"/>
    <w:rsid w:val="000E120E"/>
    <w:rsid w:val="000E53A3"/>
    <w:rsid w:val="000F0E79"/>
    <w:rsid w:val="000F4FA6"/>
    <w:rsid w:val="001014E1"/>
    <w:rsid w:val="0010565E"/>
    <w:rsid w:val="00106C86"/>
    <w:rsid w:val="00110C50"/>
    <w:rsid w:val="00114F96"/>
    <w:rsid w:val="00117DAA"/>
    <w:rsid w:val="0014399F"/>
    <w:rsid w:val="00182A1B"/>
    <w:rsid w:val="001901EA"/>
    <w:rsid w:val="00192EF9"/>
    <w:rsid w:val="001946A1"/>
    <w:rsid w:val="001A1D16"/>
    <w:rsid w:val="001B6CCC"/>
    <w:rsid w:val="001C0769"/>
    <w:rsid w:val="001C3B9A"/>
    <w:rsid w:val="001C424E"/>
    <w:rsid w:val="001E10B8"/>
    <w:rsid w:val="001F71EB"/>
    <w:rsid w:val="002027D6"/>
    <w:rsid w:val="002044C9"/>
    <w:rsid w:val="002101BA"/>
    <w:rsid w:val="00235C57"/>
    <w:rsid w:val="002434A4"/>
    <w:rsid w:val="00246C26"/>
    <w:rsid w:val="00252B17"/>
    <w:rsid w:val="00264961"/>
    <w:rsid w:val="002650A9"/>
    <w:rsid w:val="0029334C"/>
    <w:rsid w:val="002B6C4E"/>
    <w:rsid w:val="002C784E"/>
    <w:rsid w:val="002D7FB3"/>
    <w:rsid w:val="002E646C"/>
    <w:rsid w:val="002E7690"/>
    <w:rsid w:val="002F1A5C"/>
    <w:rsid w:val="002F34E6"/>
    <w:rsid w:val="00300A42"/>
    <w:rsid w:val="00304806"/>
    <w:rsid w:val="00310E29"/>
    <w:rsid w:val="00316AD4"/>
    <w:rsid w:val="00320674"/>
    <w:rsid w:val="00324E79"/>
    <w:rsid w:val="00333EC9"/>
    <w:rsid w:val="00342AA0"/>
    <w:rsid w:val="00354281"/>
    <w:rsid w:val="00366D72"/>
    <w:rsid w:val="00372C5D"/>
    <w:rsid w:val="00377AB8"/>
    <w:rsid w:val="0038584C"/>
    <w:rsid w:val="00391169"/>
    <w:rsid w:val="003A1663"/>
    <w:rsid w:val="003A686D"/>
    <w:rsid w:val="003B552B"/>
    <w:rsid w:val="003B7C3F"/>
    <w:rsid w:val="003C59B0"/>
    <w:rsid w:val="003D4530"/>
    <w:rsid w:val="003D79DF"/>
    <w:rsid w:val="003F0C3F"/>
    <w:rsid w:val="0040271C"/>
    <w:rsid w:val="00405A29"/>
    <w:rsid w:val="00414F67"/>
    <w:rsid w:val="004312C3"/>
    <w:rsid w:val="00435272"/>
    <w:rsid w:val="00440743"/>
    <w:rsid w:val="004451B7"/>
    <w:rsid w:val="004473AE"/>
    <w:rsid w:val="00455882"/>
    <w:rsid w:val="00466526"/>
    <w:rsid w:val="00496C03"/>
    <w:rsid w:val="004A5565"/>
    <w:rsid w:val="004B1EFC"/>
    <w:rsid w:val="004B3196"/>
    <w:rsid w:val="004B3F99"/>
    <w:rsid w:val="004C7FB9"/>
    <w:rsid w:val="004D7D63"/>
    <w:rsid w:val="004E44E7"/>
    <w:rsid w:val="004F6BA4"/>
    <w:rsid w:val="0050274F"/>
    <w:rsid w:val="005111F0"/>
    <w:rsid w:val="00517F33"/>
    <w:rsid w:val="00524C30"/>
    <w:rsid w:val="005550B8"/>
    <w:rsid w:val="00556EB6"/>
    <w:rsid w:val="00573A1E"/>
    <w:rsid w:val="00581BFB"/>
    <w:rsid w:val="00583D17"/>
    <w:rsid w:val="00585300"/>
    <w:rsid w:val="00590CDB"/>
    <w:rsid w:val="00594663"/>
    <w:rsid w:val="005B4370"/>
    <w:rsid w:val="005B76C7"/>
    <w:rsid w:val="005C61CC"/>
    <w:rsid w:val="005D0610"/>
    <w:rsid w:val="005D0FB4"/>
    <w:rsid w:val="005D12C6"/>
    <w:rsid w:val="005D2E49"/>
    <w:rsid w:val="005D6366"/>
    <w:rsid w:val="005D77CC"/>
    <w:rsid w:val="005E33BF"/>
    <w:rsid w:val="005E4648"/>
    <w:rsid w:val="005E4C4B"/>
    <w:rsid w:val="005F1287"/>
    <w:rsid w:val="005F7CCC"/>
    <w:rsid w:val="00602D0F"/>
    <w:rsid w:val="00607930"/>
    <w:rsid w:val="00607B7D"/>
    <w:rsid w:val="00613DA8"/>
    <w:rsid w:val="006148CE"/>
    <w:rsid w:val="00621652"/>
    <w:rsid w:val="0063510B"/>
    <w:rsid w:val="00635A9A"/>
    <w:rsid w:val="00662FB2"/>
    <w:rsid w:val="0067034B"/>
    <w:rsid w:val="00696E4F"/>
    <w:rsid w:val="00697940"/>
    <w:rsid w:val="006B420F"/>
    <w:rsid w:val="006B566B"/>
    <w:rsid w:val="006B761E"/>
    <w:rsid w:val="006B78F0"/>
    <w:rsid w:val="006C6596"/>
    <w:rsid w:val="006D30EB"/>
    <w:rsid w:val="006D4D03"/>
    <w:rsid w:val="006D5F55"/>
    <w:rsid w:val="006F4C5E"/>
    <w:rsid w:val="006F63B3"/>
    <w:rsid w:val="00700A7D"/>
    <w:rsid w:val="00715661"/>
    <w:rsid w:val="00732E12"/>
    <w:rsid w:val="00737715"/>
    <w:rsid w:val="00742382"/>
    <w:rsid w:val="0074278E"/>
    <w:rsid w:val="00763D16"/>
    <w:rsid w:val="007741D2"/>
    <w:rsid w:val="00795748"/>
    <w:rsid w:val="007C1493"/>
    <w:rsid w:val="007C2D44"/>
    <w:rsid w:val="007E6F66"/>
    <w:rsid w:val="007F1334"/>
    <w:rsid w:val="007F6693"/>
    <w:rsid w:val="00826C56"/>
    <w:rsid w:val="00827F61"/>
    <w:rsid w:val="00843848"/>
    <w:rsid w:val="0084452F"/>
    <w:rsid w:val="00847F5E"/>
    <w:rsid w:val="00860E24"/>
    <w:rsid w:val="00887145"/>
    <w:rsid w:val="008965AF"/>
    <w:rsid w:val="008A3860"/>
    <w:rsid w:val="008A666B"/>
    <w:rsid w:val="008B7582"/>
    <w:rsid w:val="008E2FE4"/>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1E56"/>
    <w:rsid w:val="00A67DF9"/>
    <w:rsid w:val="00A7143E"/>
    <w:rsid w:val="00A74544"/>
    <w:rsid w:val="00A77A18"/>
    <w:rsid w:val="00AA0029"/>
    <w:rsid w:val="00AA0F83"/>
    <w:rsid w:val="00AA1228"/>
    <w:rsid w:val="00AA1C07"/>
    <w:rsid w:val="00AA23E7"/>
    <w:rsid w:val="00AA6450"/>
    <w:rsid w:val="00AA6BF7"/>
    <w:rsid w:val="00AB245B"/>
    <w:rsid w:val="00AB25AA"/>
    <w:rsid w:val="00AB3975"/>
    <w:rsid w:val="00AC16D1"/>
    <w:rsid w:val="00AC296D"/>
    <w:rsid w:val="00AC2D5F"/>
    <w:rsid w:val="00AC49A8"/>
    <w:rsid w:val="00AC4AB0"/>
    <w:rsid w:val="00AD1D10"/>
    <w:rsid w:val="00AE2D2E"/>
    <w:rsid w:val="00B15B81"/>
    <w:rsid w:val="00B30138"/>
    <w:rsid w:val="00B44B9B"/>
    <w:rsid w:val="00B559E2"/>
    <w:rsid w:val="00B55B88"/>
    <w:rsid w:val="00B73A7B"/>
    <w:rsid w:val="00B870EF"/>
    <w:rsid w:val="00B87934"/>
    <w:rsid w:val="00B91207"/>
    <w:rsid w:val="00B9260F"/>
    <w:rsid w:val="00B94A17"/>
    <w:rsid w:val="00BA3534"/>
    <w:rsid w:val="00BB6896"/>
    <w:rsid w:val="00BC35B8"/>
    <w:rsid w:val="00BF0409"/>
    <w:rsid w:val="00BF3B1D"/>
    <w:rsid w:val="00BF6FF2"/>
    <w:rsid w:val="00C05007"/>
    <w:rsid w:val="00C16D98"/>
    <w:rsid w:val="00C175FC"/>
    <w:rsid w:val="00C361A7"/>
    <w:rsid w:val="00C37748"/>
    <w:rsid w:val="00C412C7"/>
    <w:rsid w:val="00C4167F"/>
    <w:rsid w:val="00C419D7"/>
    <w:rsid w:val="00C43A3C"/>
    <w:rsid w:val="00C51F28"/>
    <w:rsid w:val="00C738B0"/>
    <w:rsid w:val="00C764F9"/>
    <w:rsid w:val="00C81C7C"/>
    <w:rsid w:val="00C91C66"/>
    <w:rsid w:val="00CA2C59"/>
    <w:rsid w:val="00CA5C7B"/>
    <w:rsid w:val="00CB2ED6"/>
    <w:rsid w:val="00CD4712"/>
    <w:rsid w:val="00CF095F"/>
    <w:rsid w:val="00CF1575"/>
    <w:rsid w:val="00D00FAF"/>
    <w:rsid w:val="00D121F6"/>
    <w:rsid w:val="00D13237"/>
    <w:rsid w:val="00D1747E"/>
    <w:rsid w:val="00D214B5"/>
    <w:rsid w:val="00D2157E"/>
    <w:rsid w:val="00D431DD"/>
    <w:rsid w:val="00D546DD"/>
    <w:rsid w:val="00D54D31"/>
    <w:rsid w:val="00D557AE"/>
    <w:rsid w:val="00D603A7"/>
    <w:rsid w:val="00D76F40"/>
    <w:rsid w:val="00D81C65"/>
    <w:rsid w:val="00D85F8D"/>
    <w:rsid w:val="00D9108D"/>
    <w:rsid w:val="00D926A1"/>
    <w:rsid w:val="00D92FF6"/>
    <w:rsid w:val="00D933D1"/>
    <w:rsid w:val="00D9703F"/>
    <w:rsid w:val="00DA266B"/>
    <w:rsid w:val="00DB463E"/>
    <w:rsid w:val="00DC42C4"/>
    <w:rsid w:val="00DD12D1"/>
    <w:rsid w:val="00DE3CBA"/>
    <w:rsid w:val="00DE4FA6"/>
    <w:rsid w:val="00DE614A"/>
    <w:rsid w:val="00DF0266"/>
    <w:rsid w:val="00DF143F"/>
    <w:rsid w:val="00DF7D20"/>
    <w:rsid w:val="00E013FC"/>
    <w:rsid w:val="00E04304"/>
    <w:rsid w:val="00E10DA4"/>
    <w:rsid w:val="00E12837"/>
    <w:rsid w:val="00E13969"/>
    <w:rsid w:val="00E170E8"/>
    <w:rsid w:val="00E24699"/>
    <w:rsid w:val="00E36EBF"/>
    <w:rsid w:val="00E43633"/>
    <w:rsid w:val="00E5249C"/>
    <w:rsid w:val="00E60D7D"/>
    <w:rsid w:val="00E6130B"/>
    <w:rsid w:val="00E717F7"/>
    <w:rsid w:val="00E8537D"/>
    <w:rsid w:val="00E87990"/>
    <w:rsid w:val="00EA25D5"/>
    <w:rsid w:val="00EB715D"/>
    <w:rsid w:val="00EC2BA8"/>
    <w:rsid w:val="00EE3C1E"/>
    <w:rsid w:val="00EE72E1"/>
    <w:rsid w:val="00EF2397"/>
    <w:rsid w:val="00EF5C23"/>
    <w:rsid w:val="00F124B1"/>
    <w:rsid w:val="00F209E3"/>
    <w:rsid w:val="00F20B90"/>
    <w:rsid w:val="00F23D57"/>
    <w:rsid w:val="00F30954"/>
    <w:rsid w:val="00F33579"/>
    <w:rsid w:val="00F33DDA"/>
    <w:rsid w:val="00F63748"/>
    <w:rsid w:val="00F75CD6"/>
    <w:rsid w:val="00F80315"/>
    <w:rsid w:val="00F8487D"/>
    <w:rsid w:val="00F85343"/>
    <w:rsid w:val="00F860FB"/>
    <w:rsid w:val="00F87738"/>
    <w:rsid w:val="00F92C8A"/>
    <w:rsid w:val="00FA1F0E"/>
    <w:rsid w:val="00FB1E51"/>
    <w:rsid w:val="00FB6D46"/>
    <w:rsid w:val="00FC21BC"/>
    <w:rsid w:val="00FC5D6B"/>
    <w:rsid w:val="00FD323B"/>
    <w:rsid w:val="00FF044D"/>
    <w:rsid w:val="00FF430C"/>
    <w:rsid w:val="01E142BF"/>
    <w:rsid w:val="029F1B50"/>
    <w:rsid w:val="02D85CD0"/>
    <w:rsid w:val="03217B55"/>
    <w:rsid w:val="0323032B"/>
    <w:rsid w:val="03341A8A"/>
    <w:rsid w:val="03571091"/>
    <w:rsid w:val="038B483B"/>
    <w:rsid w:val="05B120C2"/>
    <w:rsid w:val="05D17F7F"/>
    <w:rsid w:val="063704B1"/>
    <w:rsid w:val="065019DC"/>
    <w:rsid w:val="06E97165"/>
    <w:rsid w:val="0732492C"/>
    <w:rsid w:val="073D4236"/>
    <w:rsid w:val="07A05617"/>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8A0C36"/>
    <w:rsid w:val="0E941A03"/>
    <w:rsid w:val="0E965C31"/>
    <w:rsid w:val="0EC81BD1"/>
    <w:rsid w:val="0F986C50"/>
    <w:rsid w:val="0FB20FE0"/>
    <w:rsid w:val="103C5FE2"/>
    <w:rsid w:val="106B2580"/>
    <w:rsid w:val="10D123CD"/>
    <w:rsid w:val="11702CA8"/>
    <w:rsid w:val="11763776"/>
    <w:rsid w:val="11AA3420"/>
    <w:rsid w:val="11CE5EAA"/>
    <w:rsid w:val="1202500A"/>
    <w:rsid w:val="122A61B9"/>
    <w:rsid w:val="12600D6D"/>
    <w:rsid w:val="12BE5DCE"/>
    <w:rsid w:val="12DE1EBF"/>
    <w:rsid w:val="12ED294A"/>
    <w:rsid w:val="13551C50"/>
    <w:rsid w:val="13BC146C"/>
    <w:rsid w:val="14717675"/>
    <w:rsid w:val="151E1FA2"/>
    <w:rsid w:val="154676C6"/>
    <w:rsid w:val="1557408A"/>
    <w:rsid w:val="15EE5E19"/>
    <w:rsid w:val="15F119AD"/>
    <w:rsid w:val="16422B9A"/>
    <w:rsid w:val="168667C2"/>
    <w:rsid w:val="16C51013"/>
    <w:rsid w:val="16DF0DFB"/>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13636"/>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C037FD"/>
    <w:rsid w:val="29641AD1"/>
    <w:rsid w:val="29D47539"/>
    <w:rsid w:val="29E2706C"/>
    <w:rsid w:val="2A3119E5"/>
    <w:rsid w:val="2A9B7F19"/>
    <w:rsid w:val="2AA40A22"/>
    <w:rsid w:val="2ACD5484"/>
    <w:rsid w:val="2B4F2AAC"/>
    <w:rsid w:val="2BB07175"/>
    <w:rsid w:val="2BFE40AE"/>
    <w:rsid w:val="2C5069BA"/>
    <w:rsid w:val="2C6C7D95"/>
    <w:rsid w:val="2C876F1D"/>
    <w:rsid w:val="2CDA1A99"/>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5A4646"/>
    <w:rsid w:val="31783438"/>
    <w:rsid w:val="32700042"/>
    <w:rsid w:val="32E519D5"/>
    <w:rsid w:val="33567FD8"/>
    <w:rsid w:val="33B91941"/>
    <w:rsid w:val="34563252"/>
    <w:rsid w:val="367F4771"/>
    <w:rsid w:val="36AC5113"/>
    <w:rsid w:val="36B655C5"/>
    <w:rsid w:val="372E00CF"/>
    <w:rsid w:val="37311481"/>
    <w:rsid w:val="374750E9"/>
    <w:rsid w:val="38174D54"/>
    <w:rsid w:val="3850267B"/>
    <w:rsid w:val="38775208"/>
    <w:rsid w:val="39246858"/>
    <w:rsid w:val="39355DE8"/>
    <w:rsid w:val="39E6796D"/>
    <w:rsid w:val="3A39451B"/>
    <w:rsid w:val="3A5D7BEB"/>
    <w:rsid w:val="3A8D3F59"/>
    <w:rsid w:val="3ABF1E22"/>
    <w:rsid w:val="3AFC6AA1"/>
    <w:rsid w:val="3B6E7EA5"/>
    <w:rsid w:val="3B833376"/>
    <w:rsid w:val="3C491113"/>
    <w:rsid w:val="3C614E61"/>
    <w:rsid w:val="3C646ED6"/>
    <w:rsid w:val="3CAD2B1E"/>
    <w:rsid w:val="3D80608A"/>
    <w:rsid w:val="3D8F5E13"/>
    <w:rsid w:val="3DA855F0"/>
    <w:rsid w:val="3DDE74ED"/>
    <w:rsid w:val="3E6333DC"/>
    <w:rsid w:val="3E8D7AD0"/>
    <w:rsid w:val="3EB053C8"/>
    <w:rsid w:val="3FFF1571"/>
    <w:rsid w:val="40425005"/>
    <w:rsid w:val="413B6A9C"/>
    <w:rsid w:val="41A75074"/>
    <w:rsid w:val="41D80E67"/>
    <w:rsid w:val="42013932"/>
    <w:rsid w:val="423559AB"/>
    <w:rsid w:val="43AE16F4"/>
    <w:rsid w:val="43DB1093"/>
    <w:rsid w:val="44E0101F"/>
    <w:rsid w:val="44FB78A9"/>
    <w:rsid w:val="44FF7003"/>
    <w:rsid w:val="454E16BF"/>
    <w:rsid w:val="45882CEA"/>
    <w:rsid w:val="459238EC"/>
    <w:rsid w:val="4603113E"/>
    <w:rsid w:val="46AC65D6"/>
    <w:rsid w:val="46F2073D"/>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7F15EB"/>
    <w:rsid w:val="53DE1CD8"/>
    <w:rsid w:val="54363555"/>
    <w:rsid w:val="54767871"/>
    <w:rsid w:val="54983AB6"/>
    <w:rsid w:val="54E770DC"/>
    <w:rsid w:val="552558DD"/>
    <w:rsid w:val="556F44C2"/>
    <w:rsid w:val="55CE557F"/>
    <w:rsid w:val="55E40C90"/>
    <w:rsid w:val="560B22E6"/>
    <w:rsid w:val="563444D6"/>
    <w:rsid w:val="56891C6B"/>
    <w:rsid w:val="56B97997"/>
    <w:rsid w:val="570365C4"/>
    <w:rsid w:val="57060082"/>
    <w:rsid w:val="574474B6"/>
    <w:rsid w:val="576B41D2"/>
    <w:rsid w:val="579E24E3"/>
    <w:rsid w:val="590B5B88"/>
    <w:rsid w:val="59ED4FE7"/>
    <w:rsid w:val="59F36F1B"/>
    <w:rsid w:val="5A5D05FC"/>
    <w:rsid w:val="5AC36BC5"/>
    <w:rsid w:val="5AC63E1F"/>
    <w:rsid w:val="5AD46BC2"/>
    <w:rsid w:val="5B1E248F"/>
    <w:rsid w:val="5B2751ED"/>
    <w:rsid w:val="5B4342F6"/>
    <w:rsid w:val="5C651EB1"/>
    <w:rsid w:val="5C7B0F63"/>
    <w:rsid w:val="5CAE3391"/>
    <w:rsid w:val="5DCA7B72"/>
    <w:rsid w:val="5DE00E55"/>
    <w:rsid w:val="5E1F54F4"/>
    <w:rsid w:val="5F5F65C0"/>
    <w:rsid w:val="5F7B2BB2"/>
    <w:rsid w:val="5F8E6ECA"/>
    <w:rsid w:val="5FA85AEC"/>
    <w:rsid w:val="60525445"/>
    <w:rsid w:val="607344EC"/>
    <w:rsid w:val="60C33D90"/>
    <w:rsid w:val="613A0C69"/>
    <w:rsid w:val="617E451D"/>
    <w:rsid w:val="619E3749"/>
    <w:rsid w:val="61FD3181"/>
    <w:rsid w:val="62042942"/>
    <w:rsid w:val="62847485"/>
    <w:rsid w:val="62B25F0D"/>
    <w:rsid w:val="62CE433B"/>
    <w:rsid w:val="636F5846"/>
    <w:rsid w:val="638A1A8C"/>
    <w:rsid w:val="63950EEC"/>
    <w:rsid w:val="63EE4A68"/>
    <w:rsid w:val="64693ED2"/>
    <w:rsid w:val="649C5530"/>
    <w:rsid w:val="64AF3298"/>
    <w:rsid w:val="64B7773D"/>
    <w:rsid w:val="64EB6B26"/>
    <w:rsid w:val="655B1B6E"/>
    <w:rsid w:val="65A469D1"/>
    <w:rsid w:val="65BD7C07"/>
    <w:rsid w:val="65ED4F2A"/>
    <w:rsid w:val="65F647F4"/>
    <w:rsid w:val="666D4068"/>
    <w:rsid w:val="668211A5"/>
    <w:rsid w:val="66B35EF8"/>
    <w:rsid w:val="672B633E"/>
    <w:rsid w:val="674041D4"/>
    <w:rsid w:val="6773145F"/>
    <w:rsid w:val="6796433E"/>
    <w:rsid w:val="67C033E3"/>
    <w:rsid w:val="67DD453C"/>
    <w:rsid w:val="67E37ACA"/>
    <w:rsid w:val="683F7FFE"/>
    <w:rsid w:val="68816128"/>
    <w:rsid w:val="688E2F9F"/>
    <w:rsid w:val="6946190A"/>
    <w:rsid w:val="696819F8"/>
    <w:rsid w:val="698D5697"/>
    <w:rsid w:val="6A3177DD"/>
    <w:rsid w:val="6A8B4135"/>
    <w:rsid w:val="6A915403"/>
    <w:rsid w:val="6A9D0048"/>
    <w:rsid w:val="6AA62A7A"/>
    <w:rsid w:val="6AC82F1E"/>
    <w:rsid w:val="6AD409EE"/>
    <w:rsid w:val="6ADF09E7"/>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70193D3A"/>
    <w:rsid w:val="70EE44D3"/>
    <w:rsid w:val="71203B39"/>
    <w:rsid w:val="717C4B53"/>
    <w:rsid w:val="71924844"/>
    <w:rsid w:val="719B775E"/>
    <w:rsid w:val="71AB77EE"/>
    <w:rsid w:val="724A7A48"/>
    <w:rsid w:val="724C4830"/>
    <w:rsid w:val="72695C00"/>
    <w:rsid w:val="72DE56EC"/>
    <w:rsid w:val="72F92942"/>
    <w:rsid w:val="731660CF"/>
    <w:rsid w:val="73686E30"/>
    <w:rsid w:val="73E92500"/>
    <w:rsid w:val="74CE2C64"/>
    <w:rsid w:val="74E91D98"/>
    <w:rsid w:val="75EE665A"/>
    <w:rsid w:val="76291C01"/>
    <w:rsid w:val="7636003D"/>
    <w:rsid w:val="76584CD4"/>
    <w:rsid w:val="76667B2F"/>
    <w:rsid w:val="778301A2"/>
    <w:rsid w:val="78AA5252"/>
    <w:rsid w:val="78D10791"/>
    <w:rsid w:val="7A400C26"/>
    <w:rsid w:val="7BE15920"/>
    <w:rsid w:val="7C0C54CA"/>
    <w:rsid w:val="7C197358"/>
    <w:rsid w:val="7C713E55"/>
    <w:rsid w:val="7D3E6A83"/>
    <w:rsid w:val="7DF82266"/>
    <w:rsid w:val="7E435833"/>
    <w:rsid w:val="7E53537B"/>
    <w:rsid w:val="7E61214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styleId="456">
    <w:name w:val="List Paragraph"/>
    <w:basedOn w:val="1"/>
    <w:qFormat/>
    <w:uiPriority w:val="99"/>
    <w:pPr>
      <w:ind w:firstLine="420" w:firstLineChars="200"/>
    </w:pPr>
    <w:rPr>
      <w:rFonts w:ascii="Calibri" w:hAnsi="Calibri"/>
      <w:szCs w:val="22"/>
    </w:rPr>
  </w:style>
  <w:style w:type="paragraph" w:customStyle="1" w:styleId="457">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3449</Words>
  <Characters>19660</Characters>
  <Lines>163</Lines>
  <Paragraphs>46</Paragraphs>
  <TotalTime>33</TotalTime>
  <ScaleCrop>false</ScaleCrop>
  <LinksUpToDate>false</LinksUpToDate>
  <CharactersWithSpaces>23063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2026-05-14T03:52:58Z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465BF523A1C9479A82883E810CFF87F2_13</vt:lpwstr>
  </property>
  <property fmtid="{D5CDD505-2E9C-101B-9397-08002B2CF9AE}" pid="4" name="KSOTemplateDocerSaveRecord">
    <vt:lpwstr>eyJoZGlkIjoiY2VjNzgwM2ZmOTcyZmY3OWI3NjUwZTgyZTllNTNmMzgiLCJ1c2VySWQiOiIxNTE3NDg3MzE1In0=</vt:lpwstr>
  </property>
</Properties>
</file>